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footer33.xml" ContentType="application/vnd.openxmlformats-officedocument.wordprocessingml.footer+xml"/>
  <Override PartName="/word/footer32.xml" ContentType="application/vnd.openxmlformats-officedocument.wordprocessingml.footer+xml"/>
  <Override PartName="/word/footer31.xml" ContentType="application/vnd.openxmlformats-officedocument.wordprocessingml.footer+xml"/>
  <Override PartName="/word/footer30.xml" ContentType="application/vnd.openxmlformats-officedocument.wordprocessingml.footer+xml"/>
  <Override PartName="/word/footer18.xml" ContentType="application/vnd.openxmlformats-officedocument.wordprocessingml.footer+xml"/>
  <Override PartName="/word/footer17.xml" ContentType="application/vnd.openxmlformats-officedocument.wordprocessingml.footer+xml"/>
  <Override PartName="/word/footer16.xml" ContentType="application/vnd.openxmlformats-officedocument.wordprocessingml.footer+xml"/>
  <Override PartName="/word/footer15.xml" ContentType="application/vnd.openxmlformats-officedocument.wordprocessingml.footer+xml"/>
  <Override PartName="/word/footer14.xml" ContentType="application/vnd.openxmlformats-officedocument.wordprocessingml.footer+xml"/>
  <Override PartName="/word/footer21.xml" ContentType="application/vnd.openxmlformats-officedocument.wordprocessingml.footer+xml"/>
  <Override PartName="/word/footer2.xml" ContentType="application/vnd.openxmlformats-officedocument.wordprocessingml.footer+xml"/>
  <Override PartName="/word/footer29.xml" ContentType="application/vnd.openxmlformats-officedocument.wordprocessingml.footer+xml"/>
  <Override PartName="/word/footer13.xml" ContentType="application/vnd.openxmlformats-officedocument.wordprocessingml.footer+xml"/>
  <Override PartName="/word/footer20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49.xml" ContentType="application/vnd.openxmlformats-officedocument.wordprocessingml.footer+xml"/>
  <Override PartName="/word/media/image1.png" ContentType="image/png"/>
  <Override PartName="/word/footer45.xml" ContentType="application/vnd.openxmlformats-officedocument.wordprocessingml.footer+xml"/>
  <Override PartName="/word/footer19.xml" ContentType="application/vnd.openxmlformats-officedocument.wordprocessingml.footer+xml"/>
  <Override PartName="/word/document.xml" ContentType="application/vnd.openxmlformats-officedocument.wordprocessingml.document.main+xml"/>
  <Override PartName="/word/footer51.xml" ContentType="application/vnd.openxmlformats-officedocument.wordprocessingml.footer+xml"/>
  <Override PartName="/word/footer22.xml" ContentType="application/vnd.openxmlformats-officedocument.wordprocessingml.footer+xml"/>
  <Override PartName="/word/footer38.xml" ContentType="application/vnd.openxmlformats-officedocument.wordprocessingml.footer+xml"/>
  <Override PartName="/word/footer3.xml" ContentType="application/vnd.openxmlformats-officedocument.wordprocessingml.footer+xml"/>
  <Override PartName="/word/footer39.xml" ContentType="application/vnd.openxmlformats-officedocument.wordprocessingml.footer+xml"/>
  <Override PartName="/word/footer4.xml" ContentType="application/vnd.openxmlformats-officedocument.wordprocessingml.footer+xml"/>
  <Override PartName="/word/footer23.xml" ContentType="application/vnd.openxmlformats-officedocument.wordprocessingml.footer+xml"/>
  <Override PartName="/word/footer35.xml" ContentType="application/vnd.openxmlformats-officedocument.wordprocessingml.footer+xml"/>
  <Override PartName="/word/footer41.xml" ContentType="application/vnd.openxmlformats-officedocument.wordprocessingml.footer+xml"/>
  <Override PartName="/word/theme/theme1.xml" ContentType="application/vnd.openxmlformats-officedocument.theme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settings.xml" ContentType="application/vnd.openxmlformats-officedocument.wordprocessingml.settings+xml"/>
  <Override PartName="/word/footer50.xml" ContentType="application/vnd.openxmlformats-officedocument.wordprocessingml.footer+xml"/>
  <Override PartName="/word/footer52.xml" ContentType="application/vnd.openxmlformats-officedocument.wordprocessingml.footer+xml"/>
  <Override PartName="/word/footer40.xml" ContentType="application/vnd.openxmlformats-officedocument.wordprocessingml.footer+xml"/>
  <Override PartName="/word/footer53.xml" ContentType="application/vnd.openxmlformats-officedocument.wordprocessingml.footer+xml"/>
  <Override PartName="/word/footer48.xml" ContentType="application/vnd.openxmlformats-officedocument.wordprocessingml.footer+xml"/>
  <Override PartName="/word/numbering.xml" ContentType="application/vnd.openxmlformats-officedocument.wordprocessingml.numbering+xml"/>
  <Override PartName="/word/footer37.xml" ContentType="application/vnd.openxmlformats-officedocument.wordprocessingml.footer+xml"/>
  <Override PartName="/word/footer36.xml" ContentType="application/vnd.openxmlformats-officedocument.wordprocessingml.footer+xml"/>
  <Override PartName="/word/footer34.xml" ContentType="application/vnd.openxmlformats-officedocument.wordprocessingml.footer+xml"/>
  <Override PartName="/word/footer8.xml" ContentType="application/vnd.openxmlformats-officedocument.wordprocessingml.footer+xml"/>
  <Override PartName="/word/footer27.xml" ContentType="application/vnd.openxmlformats-officedocument.wordprocessingml.footer+xml"/>
  <Override PartName="/word/styles.xml" ContentType="application/vnd.openxmlformats-officedocument.wordprocessingml.styles+xml"/>
  <Override PartName="/word/footer11.xml" ContentType="application/vnd.openxmlformats-officedocument.wordprocessingml.footer+xml"/>
  <Override PartName="/word/footer10.xml" ContentType="application/vnd.openxmlformats-officedocument.wordprocessingml.footer+xml"/>
  <Override PartName="/word/footer7.xml" ContentType="application/vnd.openxmlformats-officedocument.wordprocessingml.footer+xml"/>
  <Override PartName="/word/footer26.xml" ContentType="application/vnd.openxmlformats-officedocument.wordprocessingml.footer+xml"/>
  <Override PartName="/word/footer12.xml" ContentType="application/vnd.openxmlformats-officedocument.wordprocessingml.footer+xml"/>
  <Override PartName="/word/footer28.xml" ContentType="application/vnd.openxmlformats-officedocument.wordprocessingml.footer+xml"/>
  <Override PartName="/word/footer6.xml" ContentType="application/vnd.openxmlformats-officedocument.wordprocessingml.footer+xml"/>
  <Override PartName="/word/footer25.xml" ContentType="application/vnd.openxmlformats-officedocument.wordprocessingml.footer+xml"/>
  <Override PartName="/word/footer5.xml" ContentType="application/vnd.openxmlformats-officedocument.wordprocessingml.footer+xml"/>
  <Override PartName="/word/footer24.xml" ContentType="application/vnd.openxmlformats-officedocument.wordprocessingml.foot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220" w:before="0" w:after="7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</w:p>
    <w:p>
      <w:pPr>
        <w:pStyle w:val="Normal"/>
        <w:spacing w:lineRule="exact" w:line="220" w:before="0" w:after="7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7006590" cy="964247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6590" cy="964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keepNext w:val="true"/>
        <w:keepLines/>
        <w:widowControl w:val="false"/>
        <w:numPr>
          <w:ilvl w:val="0"/>
          <w:numId w:val="0"/>
        </w:numPr>
        <w:spacing w:lineRule="auto" w:line="348" w:before="0" w:after="0"/>
        <w:ind w:left="0" w:right="1974" w:hanging="0"/>
        <w:jc w:val="both"/>
        <w:outlineLvl w:val="0"/>
        <w:rPr>
          <w:rFonts w:ascii="Times New Roman" w:hAnsi="Times New Roman" w:eastAsia="SchoolBookSanPin" w:cs="Times New Roman"/>
          <w:sz w:val="24"/>
          <w:szCs w:val="24"/>
          <w:lang w:val="ru-RU" w:eastAsia="x-none"/>
        </w:rPr>
      </w:pPr>
      <w:r>
        <w:rPr>
          <w:rFonts w:eastAsia="SchoolBookSanPin" w:cs="Times New Roman" w:ascii="Times New Roman" w:hAnsi="Times New Roman"/>
          <w:sz w:val="24"/>
          <w:szCs w:val="24"/>
          <w:lang w:val="ru-RU" w:eastAsia="x-none"/>
        </w:rPr>
      </w:r>
    </w:p>
    <w:p>
      <w:pPr>
        <w:pStyle w:val="Normal"/>
        <w:keepNext w:val="true"/>
        <w:keepLines/>
        <w:widowControl w:val="false"/>
        <w:numPr>
          <w:ilvl w:val="0"/>
          <w:numId w:val="0"/>
        </w:numPr>
        <w:spacing w:lineRule="auto" w:line="348" w:before="0" w:after="0"/>
        <w:ind w:left="0" w:right="1974" w:hanging="0"/>
        <w:jc w:val="both"/>
        <w:outlineLvl w:val="0"/>
        <w:rPr>
          <w:rFonts w:ascii="Times New Roman" w:hAnsi="Times New Roman" w:eastAsia="SchoolBookSanPin" w:cs="Times New Roman"/>
          <w:sz w:val="24"/>
          <w:szCs w:val="24"/>
          <w:lang w:val="ru-RU" w:eastAsia="x-none"/>
        </w:rPr>
      </w:pPr>
      <w:r>
        <w:rPr>
          <w:rFonts w:eastAsia="SchoolBookSanPin" w:cs="Times New Roman" w:ascii="Times New Roman" w:hAnsi="Times New Roman"/>
          <w:sz w:val="24"/>
          <w:szCs w:val="24"/>
          <w:lang w:val="ru-RU" w:eastAsia="x-none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348" w:before="0" w:after="0"/>
        <w:ind w:left="0" w:right="1974" w:hanging="0"/>
        <w:jc w:val="both"/>
        <w:outlineLvl w:val="0"/>
        <w:rPr>
          <w:rFonts w:ascii="Times New Roman" w:hAnsi="Times New Roman" w:eastAsia="SchoolBookSanPin" w:cs="Times New Roman"/>
          <w:sz w:val="24"/>
          <w:szCs w:val="24"/>
          <w:lang w:val="ru-RU" w:eastAsia="x-none"/>
        </w:rPr>
      </w:pPr>
      <w:r>
        <w:rPr>
          <w:rFonts w:eastAsia="SchoolBookSanPin" w:cs="Times New Roman" w:ascii="Times New Roman" w:hAnsi="Times New Roman"/>
          <w:sz w:val="24"/>
          <w:szCs w:val="24"/>
          <w:lang w:val="ru-RU" w:eastAsia="x-none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348" w:before="0" w:after="0"/>
        <w:ind w:left="0" w:right="1974" w:hanging="0"/>
        <w:jc w:val="both"/>
        <w:outlineLvl w:val="0"/>
        <w:rPr>
          <w:rFonts w:ascii="Times New Roman" w:hAnsi="Times New Roman" w:eastAsia="SchoolBookSanPin" w:cs="Times New Roman"/>
          <w:sz w:val="24"/>
          <w:szCs w:val="24"/>
          <w:lang w:val="ru-RU" w:eastAsia="x-none"/>
        </w:rPr>
      </w:pPr>
      <w:r>
        <w:rPr>
          <w:rFonts w:eastAsia="SchoolBookSanPin" w:cs="Times New Roman" w:ascii="Times New Roman" w:hAnsi="Times New Roman"/>
          <w:sz w:val="24"/>
          <w:szCs w:val="24"/>
          <w:lang w:val="ru-RU" w:eastAsia="x-none"/>
        </w:rPr>
      </w:r>
      <w:bookmarkStart w:id="0" w:name="_GoBack"/>
      <w:bookmarkStart w:id="1" w:name="_GoBack"/>
      <w:bookmarkEnd w:id="1"/>
    </w:p>
    <w:p>
      <w:pPr>
        <w:pStyle w:val="Normal"/>
        <w:widowControl w:val="false"/>
        <w:numPr>
          <w:ilvl w:val="0"/>
          <w:numId w:val="0"/>
        </w:numPr>
        <w:spacing w:lineRule="auto" w:line="348" w:before="0" w:after="0"/>
        <w:ind w:left="0" w:right="1974" w:hanging="0"/>
        <w:jc w:val="both"/>
        <w:outlineLvl w:val="0"/>
        <w:rPr>
          <w:rFonts w:ascii="Times New Roman" w:hAnsi="Times New Roman" w:eastAsia="SchoolBookSanPin" w:cs="Times New Roman"/>
          <w:sz w:val="24"/>
          <w:szCs w:val="24"/>
          <w:lang w:val="ru-RU" w:eastAsia="x-none"/>
        </w:rPr>
      </w:pPr>
      <w:r>
        <w:rPr>
          <w:rFonts w:eastAsia="SchoolBookSanPin" w:cs="Times New Roman" w:ascii="Times New Roman" w:hAnsi="Times New Roman"/>
          <w:sz w:val="24"/>
          <w:szCs w:val="24"/>
          <w:lang w:val="ru-RU" w:eastAsia="x-none"/>
        </w:rPr>
        <w:t>21. Федеральная рабочая программа по учебному предмету «Родной (русский) язык».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bookmarkStart w:id="2" w:name="_TOC_250019"/>
      <w:bookmarkStart w:id="3" w:name="_Toc106448727"/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21.1. Федеральная рабочая программа по учебному предмету «Родной (русский) язык» (предметная область «Родной язык и родная литература») </w:t>
        <w:br/>
        <w:t>(далее соответственно – программа по родному (русскому) языку, родной (русский) язык) включает пояснительную записку, содержание обучения, планируемые результаты освоения программы по родному (русскому) языку.</w:t>
      </w:r>
      <w:bookmarkEnd w:id="2"/>
      <w:bookmarkEnd w:id="3"/>
    </w:p>
    <w:p>
      <w:pPr>
        <w:pStyle w:val="Normal"/>
        <w:widowControl w:val="false"/>
        <w:spacing w:lineRule="auto" w:line="348" w:before="0" w:after="0"/>
        <w:ind w:firstLine="709"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21.2. </w:t>
      </w:r>
      <w:r>
        <w:rPr>
          <w:rFonts w:eastAsia="Calibri" w:cs="Times New Roman" w:ascii="Times New Roman" w:hAnsi="Times New Roman"/>
          <w:b/>
          <w:sz w:val="24"/>
          <w:szCs w:val="24"/>
          <w:lang w:val="ru-RU"/>
        </w:rPr>
        <w:t>Пояснительная записка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>.</w:t>
      </w:r>
    </w:p>
    <w:p>
      <w:pPr>
        <w:pStyle w:val="Normal"/>
        <w:widowControl w:val="false"/>
        <w:spacing w:lineRule="auto" w:line="348" w:before="0" w:after="0"/>
        <w:ind w:firstLine="709"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21.2.1. Программа по родному (русскому) языку на уровне основного общего образования подготовлена на основе ФГОС ООО, Концепции преподавания русского языка и литературы в Российской Федерации, утвержденной распоряжением Правительства Российской Федерации от 9 апреля 2016 г. № 637-р (далее – Концепция преподавания русского языка и литературы в Российской Федерации), а также федеральной </w:t>
      </w:r>
      <w:r>
        <w:rPr>
          <w:rFonts w:eastAsia="SchoolBookSanPin" w:cs="Times New Roman" w:ascii="Times New Roman" w:hAnsi="Times New Roman"/>
          <w:position w:val="1"/>
          <w:sz w:val="24"/>
          <w:szCs w:val="24"/>
          <w:lang w:val="ru-RU"/>
        </w:rPr>
        <w:t>рабочей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 программы воспитания с учётом проверяемых требований к результатам освоения основной образовательной программы основного общего образования.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21.2.2. Программа по родному (русскому) языку разработана с целью оказания методической помощи учителю русского языка в создании рабочей программы </w:t>
        <w:br/>
        <w:t>по учебному предмету.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21.2.3. Программа по родному (русскому) языку позволит учителю: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реализовать в процессе преподавания родного (русского) языка современные подходы к достижению личностных, метапредметных и предметных результатов обучения, сформулированных в ФГОС ООО;</w:t>
      </w:r>
    </w:p>
    <w:p>
      <w:pPr>
        <w:pStyle w:val="Normal"/>
        <w:widowControl w:val="false"/>
        <w:spacing w:lineRule="auto" w:line="348" w:before="0" w:after="0"/>
        <w:ind w:firstLine="709"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определить и структурировать планируемые результаты обучения </w:t>
        <w:br/>
        <w:t xml:space="preserve">и содержание учебного предмета по годам обучения в соответствии с ФГОС ООО, федеральной </w:t>
      </w:r>
      <w:r>
        <w:rPr>
          <w:rFonts w:eastAsia="SchoolBookSanPin" w:cs="Times New Roman" w:ascii="Times New Roman" w:hAnsi="Times New Roman"/>
          <w:position w:val="1"/>
          <w:sz w:val="24"/>
          <w:szCs w:val="24"/>
          <w:lang w:val="ru-RU"/>
        </w:rPr>
        <w:t>рабочей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 программой воспитания;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разработать календарно-тематическое планирование с учётом особенностей конкретного класса.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SchoolBookSanPin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position w:val="1"/>
          <w:sz w:val="24"/>
          <w:szCs w:val="24"/>
          <w:lang w:val="ru-RU"/>
        </w:rPr>
        <w:t xml:space="preserve">Личностные и 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метапредметные результаты представлены с учётом особенностей преподавания родного (русского) языка </w:t>
      </w:r>
      <w:r>
        <w:rPr>
          <w:rFonts w:eastAsia="SchoolBookSanPin" w:cs="Times New Roman" w:ascii="Times New Roman" w:hAnsi="Times New Roman"/>
          <w:position w:val="1"/>
          <w:sz w:val="24"/>
          <w:szCs w:val="24"/>
          <w:lang w:val="ru-RU"/>
        </w:rPr>
        <w:t>на уровне основного общего образования.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21.2.4. Содержание программы по родному (русскому) языку обеспечивает достижение результатов освоения основной образовательной программы основного общего образования в части требований, заданных ФГОС ООО к предметной области «Родной язык и родная литература». Программа по родному (русскому) языку ориентирована на сопровождение и поддержку русского языка, входящего </w:t>
        <w:br/>
        <w:t>в предметную область «Русский язык и литература». Цели программы по родному (русскому) языку в рамках образовательной области «Родной язык и родная литература» имеют специфику, обусловленную дополнительным по своему содержанию характером учебного предмета, а также особенностями функционирования русского языка в регионах Российской Федерации.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21.2.5. Программа по родному (русскому) языку направлена </w:t>
        <w:br/>
        <w:t xml:space="preserve">на удовлетворение потребности обучающихся в изучении родного языка, национальной культуры и самореализации в ней. 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В содержании программы по родному (русскому) языку предусматривается расширение сведений, имеющих отношение к вопросам реализации языковой системы в речи‚ внешней стороне существования языка: к многообразным связям русского языка с цивилизацией и культурой, государством и обществом. Программа по родному (русскому) языку отражает социокультурный контекст существования русского языка, в частности те языковые аспекты, которые обнаруживают прямую, непосредственную культурно-историческую обусловленность.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b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21.2.6. </w:t>
      </w:r>
      <w:r>
        <w:rPr>
          <w:rFonts w:eastAsia="Calibri" w:cs="Times New Roman" w:ascii="Times New Roman" w:hAnsi="Times New Roman"/>
          <w:b/>
          <w:sz w:val="24"/>
          <w:szCs w:val="24"/>
          <w:lang w:val="ru-RU"/>
        </w:rPr>
        <w:t>Целями изучения родного (русского) языка на уровне основного общего образования являются: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воспитание гражданина и патриота, формирование российской гражданской идентичности в поликультурном и многоконфессиональном обществе, развитие представлений о родном русском языке как духовной, нравственной и культурной ценности народа, осознание национального своеобразия русского языка, формирование познавательного интереса, любви, уважительного отношения </w:t>
        <w:br/>
        <w:t>к русскому языку, а через него – к родной культуре, воспитание ответственного отношения к сохранению и развитию родного языка, воспитание уважительного отношения к культурам и языкам народов России, овладение культурой межнационального общения;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расширение знаний о национальной специфике русского языка и языковых единицах, прежде всего о лексике и фразеологии с национально-культурным компонентом значения,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общения, об основных нормах русского литературного языка, о национальных особенностях русского речевого этикета;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использования, обогащение словарного запаса </w:t>
        <w:br/>
        <w:t xml:space="preserve">и грамматического строя речи обучающихся, развитие готовности и способности </w:t>
        <w:br/>
        <w:t>к речевому взаимодействию и взаимопониманию, потребности к речевому самосовершенствованию;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совершенствование познавательных и интеллектуальных умений распознавать, анализировать, сравнивать, классифицировать языковые факты, оценивать их с точки зрения нормативности, соответствия ситуации и сфере общения;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совершенствование текстовой деятельности, развитие умений функциональной грамотности осуществлять информационный поиск, извлекать </w:t>
        <w:br/>
        <w:t>и преобразовывать необходимую информацию, понимать и использовать тексты разных форматов (сплошной, несплошной текст, инфографика и другое);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развитие проектного и исследовательского мышления, приобретение практического опыта исследовательской работы по родному (русскому) языку, воспитание самостоятельности в приобретении знаний.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21.3. В соответствии с ФГОС ООО родной (русский) язык входит </w:t>
        <w:br/>
        <w:t>в предметную область «Родной язык и родная литература» и является обязательным для изучения.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Общее число часов, рекомендованных для изучения родного (русского) языка, – 238 часов: в 5 классе – 68 часов (2 часа в неделю), в 6 классе – 68 часов </w:t>
        <w:br/>
        <w:t xml:space="preserve">(2 часа в неделю), в 7 классе – 34 часа (1 час в неделю), в 8 классе – 34 часа </w:t>
        <w:br/>
        <w:t>(1 час в неделю), в 9 классе – 34 (1 час в неделю).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Содержание программы по родному (русскому) языку соответствует ФГОС ООО, опирается на содержание, представленное в предметной области «Русский язык и литература», имеет преимущественно практико-ориентированный характер.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В программе по родному (русскому) языку выделяются следующие блоки: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В первом блоке – «Язык и культура» – представлено содержание, изучение которого позволит раскрыть взаимосвязь языка и истории, языка и культуры народа, национально-культурную специфику русского языка, обеспечит овладение нормами русского речевого этикета в общении, выявление общего и специфического в языках и культурах русского народа и других народов Российской Федерации и мира, овладение культурой межнационального общения. 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Второй блок – «Культура речи» – ориентирован на формирование </w:t>
        <w:br/>
        <w:t xml:space="preserve">у обучающихся ответственного и осознанного отношения к использованию русского языка во всех сферах жизни, повышение речевой культуры, практическое овладение культурой речи: навыками сознательного использования норм русского литературного языка в устной и письменной форме с учётом требований уместности, точности, логичности, чистоты, богатства и выразительности, понимание вариантов норм, развитие потребности обращаться к нормативным словарям современного русского литературного языка и совершенствование умений пользоваться ими. 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В третьем блоке – «Речь. Речевая деятельность. Текст» – представлено содержание, направленное на совершенствование видов речевой деятельности </w:t>
        <w:br/>
        <w:t xml:space="preserve">в их взаимосвязи и культуры устной и письменной речи, развитие базовых умений </w:t>
        <w:br/>
        <w:t>и навыков использования языка в жизненно важных для обучающихся ситуациях общения: умений определять цели коммуникации, оценивать речевую ситуацию, учитывать коммуникативные намерения партнёра, выбирать стратегии коммуникации, понимать, анализировать и создавать тексты разных функционально-смысловых типов, жанров, стилистической принадлежности.</w:t>
      </w:r>
      <w:bookmarkStart w:id="4" w:name="_TOC_250015"/>
      <w:bookmarkStart w:id="5" w:name="_Toc106448732"/>
      <w:bookmarkEnd w:id="4"/>
      <w:bookmarkEnd w:id="5"/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b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21.4</w:t>
      </w:r>
      <w:r>
        <w:rPr>
          <w:rFonts w:eastAsia="Calibri" w:cs="Times New Roman" w:ascii="Times New Roman" w:hAnsi="Times New Roman"/>
          <w:b/>
          <w:sz w:val="24"/>
          <w:szCs w:val="24"/>
          <w:lang w:val="ru-RU"/>
        </w:rPr>
        <w:t>. Содержание обучения в 5 классе.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21.4.1. Язык и культура.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Русский язык – национальный язык русского народа. Роль родного языка </w:t>
        <w:br/>
        <w:t>в жизни человека. Русский язык в жизни общества и государства. Бережное отношение к родному языку как одно из необходимых качеств современного культурного человека. Русский язык – язык русской художественной литературы.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Краткая история русской письменности. Создание славянского алфавита.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Язык как зеркало национальной культуры. Слово как хранилище материальной и духовной культуры народа. Слова, обозначающие предметы </w:t>
        <w:br/>
        <w:t xml:space="preserve">и явления традиционного русского быта (национальную одежду, пищу, игры, народные танцы и тому подобное), слова с национально-культурным компонентом значения, народно-поэтические символы, народно-поэтические эпитеты, прецедентные имена в русских народных и литературных сказках, народных песнях, былинах, художественной литературе. Слова с суффиксами субъективной оценки </w:t>
        <w:br/>
        <w:t xml:space="preserve">как изобразительное средство. Уменьшительно-ласкательные формы как средство выражения задушевности и иронии. Особенности употребления слов с суффиксами субъективной оценки в произведениях устного народного творчества </w:t>
        <w:br/>
        <w:t>и произведениях художественной литературы разных исторических эпох.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Национальная специфика слов с живой внутренней формой. Метафоры общеязыковые и художественные, их национально-культурная специфика. Метафора, олицетворение, эпитет как изобразительные средства. Загадки. Метафоричность русской загадки.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Слова со специфическим оценочно-характеризующим значением. Связь определённых наименований с некоторыми качествами, эмоциональными состояниями человека (барышня – об изнеженной, избалованной девушке, сухарь – о сухом, неотзывчивом человеке, сорока – о болтливой женщине и тому подобное).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Крылатые слова и выражения из русских народных и литературных сказок, источники, значение и употребление в современных ситуациях речевого общения. Русские пословицы и поговорки как воплощение опыта, наблюдений, оценок, народного ума и особенностей национальной культуры народа.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Русские имена. Имена исконно русские (славянские) и заимствованные, краткие сведения по их этимологии. Имена, которые не являются исконно русскими, но воспринимаются как таковые. Имена, входящие в состав пословиц и поговорок, </w:t>
        <w:br/>
        <w:t>и имеющие в силу этого определённую стилистическую окраску.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Общеизвестные старинные русские города. Происхождение их названий.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Ознакомление с историей и этимологией некоторых слов.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21.4.2. Культура речи.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Основные орфоэпические нормы современного русского литературного языка. Понятие о варианте нормы. Равноправные и допустимые варианты произношения. Нерекомендуемые и неправильные варианты произношения. Запретительные пометы в орфоэпических словарях.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Постоянное и подвижное ударение в именах существительных, именах прилагательных, глаголах. Омографы: ударение как маркер смысла слова. Произносительные варианты орфоэпической нормы.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Основные лексические нормы современного русского литературного языка. Лексические нормы употребления имён существительных, прилагательных, глаголов в современном русском литературном языке. Стилистические варианты лексической нормы (книжный, общеупотребительный‚ разговорный </w:t>
        <w:br/>
        <w:t xml:space="preserve">и просторечный) употребления имён существительных, прилагательных, глаголов </w:t>
        <w:br/>
        <w:t xml:space="preserve">в речи. Типичные примеры нарушения лексической нормы, связанные </w:t>
        <w:br/>
        <w:t>с употреблением имён существительных, прилагательных, глаголов в современном русском литературном языке.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Основные грамматические нормы современного русского литературного языка. Род заимствованных несклоняемых имён существительных, род сложных существительных, род имён собственных (географических названий). Формы существительных мужского рода множественного числа с окончаниями</w:t>
        <w:br/>
      </w:r>
      <w:r>
        <w:rPr>
          <w:rFonts w:eastAsia="Calibri" w:cs="Times New Roman" w:ascii="Times New Roman" w:hAnsi="Times New Roman"/>
          <w:i/>
          <w:sz w:val="24"/>
          <w:szCs w:val="24"/>
          <w:lang w:val="ru-RU"/>
        </w:rPr>
        <w:t>-а(-я), -ы(-и)‚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 различающиеся по смыслу. Литературные‚ разговорные‚ устарелые </w:t>
        <w:br/>
        <w:t>и профессиональные особенности формы именительного падежа множественного числа существительных мужского рода.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Правила речевого этикета: нормы и традиции. Устойчивые формулы речевого этикета в общении. Обращение в русском речевом этикете. История этикетной формулы обращения в русском языке. Особенности употребления в качестве обращений собственных имён, названий людей по степени родства, по положению </w:t>
        <w:br/>
        <w:t xml:space="preserve">в обществе, по профессии, должности, по возрасту и полу. Обращение </w:t>
        <w:br/>
        <w:t>как показатель степени 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21.4.3. Речь. Речевая деятельность. Текст.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Язык и речь. Средства выразительной устной речи (тон, тембр, темп), способы тренировки (скороговорки). Интонация и жесты.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Текст. Композиционные формы описания, повествования, рассуждения.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Функциональные разновидности языка. Разговорная речь.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Просьба, извинение как жанры разговорной речи.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Официально-деловой стиль. Объявление (устное и письменное).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Учебно-научный стиль. План ответа на уроке, план текста. Публицистический стиль. Устное выступление. Девиз, слоган.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Язык художественной литературы. Литературная сказка.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Рассказ.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Особенности языка фольклорных текстов. Загадка, пословица. Сказка. Особенности языка сказки (сравнения, синонимы, антонимы, слова </w:t>
        <w:br/>
        <w:t>с уменьшительными суффиксами и так далее).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b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21.5. </w:t>
      </w:r>
      <w:r>
        <w:rPr>
          <w:rFonts w:eastAsia="Calibri" w:cs="Times New Roman" w:ascii="Times New Roman" w:hAnsi="Times New Roman"/>
          <w:b/>
          <w:sz w:val="24"/>
          <w:szCs w:val="24"/>
          <w:lang w:val="ru-RU"/>
        </w:rPr>
        <w:t>Содержание обучения в 6 классе.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21.5.1. Язык и культура.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Краткая история русского литературного языка. Роль церковнославянского (старославянского) языка в развитии русского языка. Национально-культурное своеобразие диалектизмов. Диалекты как часть народной культуры. Диалектизмы. Сведения о диалектных названиях предметов быта, значениях слов, понятиях, несвойственных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</w:t>
        <w:br/>
        <w:t>и другое Использование диалектной лексики в произведениях художественной литературы.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Лексические заимствования как результат взаимодействия национальных культур. Лексика, заимствованная русским языком из языков народов России </w:t>
        <w:br/>
        <w:t>и мира. Заимствования из славянских и неславянских языков. Причины заимствований. Особенности освоения иноязычной лексики (общее представление).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тому подобное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21.5.2. Культура речи.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Основные орфоэпические нормы современного русского литературного языка. Произносительные различия в русском языке, обусловленные темпом речи. Стилистические особенности произношения и ударения (литературные‚ разговорные‚ устарелые и профессиональные).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Нормы и варианты нормы произношения заимствованных слов, отдельных грамматических форм, нормы ударения в отдельных формах: ударение в форме родительного падежа множественного числа существительных, ударение в кратких формах прилагательных, подвижное ударение в глаголах, ударение в формах глагола прошедшего времени, ударение в возвратных глаголах в формах прошедшего времени мужского рода, ударение в формах глаголов II спряжения </w:t>
        <w:br/>
        <w:t>на -</w:t>
      </w:r>
      <w:r>
        <w:rPr>
          <w:rFonts w:eastAsia="Calibri" w:cs="Times New Roman" w:ascii="Times New Roman" w:hAnsi="Times New Roman"/>
          <w:i/>
          <w:sz w:val="24"/>
          <w:szCs w:val="24"/>
          <w:lang w:val="ru-RU"/>
        </w:rPr>
        <w:t>ить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>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Основные лексические нормы современного русского литературного языка. Синонимы и точность речи. Смысловые‚ стилистические особенности употребления синонимов. Антонимы и точность речи. Смысловые‚ стилистические особенности употребления антонимов. Лексические омонимы и точность речи. Смысловые‚ стилистические особенности употребления лексических омонимов.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Типичные речевые ошибки‚ связанные с употреблением синонимов‚ антонимов и лексических омонимов в речи.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Основные грамматические нормы современного русского литературного языка. Отражение вариантов грамматической нормы в словарях и справочниках. Склонение русских и иностранных имён и фамилий, названий географических объектов, именительный падеж множественного числа существительных </w:t>
        <w:br/>
        <w:t>на -</w:t>
      </w:r>
      <w:r>
        <w:rPr>
          <w:rFonts w:eastAsia="Calibri" w:cs="Times New Roman" w:ascii="Times New Roman" w:hAnsi="Times New Roman"/>
          <w:i/>
          <w:sz w:val="24"/>
          <w:szCs w:val="24"/>
          <w:lang w:val="ru-RU"/>
        </w:rPr>
        <w:t>а/-я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 и </w:t>
      </w:r>
      <w:r>
        <w:rPr>
          <w:rFonts w:eastAsia="Calibri" w:cs="Times New Roman" w:ascii="Times New Roman" w:hAnsi="Times New Roman"/>
          <w:i/>
          <w:sz w:val="24"/>
          <w:szCs w:val="24"/>
          <w:lang w:val="ru-RU"/>
        </w:rPr>
        <w:t>-ы/-и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, родительный падеж множественного числа существительных мужского и среднего рода с нулевым окончанием и окончанием </w:t>
      </w:r>
      <w:r>
        <w:rPr>
          <w:rFonts w:eastAsia="Calibri" w:cs="Times New Roman" w:ascii="Times New Roman" w:hAnsi="Times New Roman"/>
          <w:i/>
          <w:sz w:val="24"/>
          <w:szCs w:val="24"/>
          <w:lang w:val="ru-RU"/>
        </w:rPr>
        <w:t>-ов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, родительный падеж множественного числа существительных женского рода на </w:t>
      </w:r>
      <w:r>
        <w:rPr>
          <w:rFonts w:eastAsia="Calibri" w:cs="Times New Roman" w:ascii="Times New Roman" w:hAnsi="Times New Roman"/>
          <w:i/>
          <w:sz w:val="24"/>
          <w:szCs w:val="24"/>
          <w:lang w:val="ru-RU"/>
        </w:rPr>
        <w:t>-ня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>, творительный падеж множественного числа существительных 3-го склонении, родительный падеж единственного числа существительных мужского рода.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Варианты грамматической нормы: литературные и разговорные падежные формы имён существительных. Нормативные и ненормативные формы имён существительных. Типичные грамматические ошибки в речи.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Нормы употребления имён прилагательных в формах сравнительной степени, в краткой форме, местоимений‚ порядковых и количественных числительных.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Национальные особенности речевого этикета. Принципы этикетного общения, лежащие в основе национального речевого этикета. Устойчивые формулы речевого этикета в общении. Этикетные формулы начала и конца общения, похвалы </w:t>
        <w:br/>
        <w:t>и комплимента, благодарности, сочувствия‚ утешения.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21.5.3. Речь. Речевая деятельность. Текст.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Эффективные приёмы чтения. Предтекстовый, текстовый и послетекстовый этапы работы.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Текст. Тексты описательного типа: определение, собственно описание, пояснение.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Разговорная речь. Рассказ о событии, «бывальщины». Учебно-научный стиль. Словарная статья, её строение. Научное сообщение (устный ответ). Содержание </w:t>
        <w:br/>
        <w:t xml:space="preserve">и строение учебного сообщения (устного ответа). Структура устного ответа. Различные виды ответов: ответ-анализ, ответ-обобщение, ответ-добавление, </w:t>
        <w:br/>
        <w:t>ответ-группировка. Языковые средства, которые используются в разных частях учебного сообщения (устного ответа). Компьютерная презентация. Основные средства и правила создания и предъявления презентации слушателям.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Публицистический стиль. Устное выступление.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b/>
          <w:sz w:val="24"/>
          <w:szCs w:val="24"/>
          <w:lang w:val="ru-RU"/>
        </w:rPr>
      </w:pPr>
      <w:bookmarkStart w:id="6" w:name="_Toc106448735"/>
      <w:r>
        <w:rPr>
          <w:rFonts w:eastAsia="Calibri" w:cs="Times New Roman" w:ascii="Times New Roman" w:hAnsi="Times New Roman"/>
          <w:sz w:val="24"/>
          <w:szCs w:val="24"/>
          <w:lang w:val="ru-RU"/>
        </w:rPr>
        <w:t>21.6. </w:t>
      </w:r>
      <w:r>
        <w:rPr>
          <w:rFonts w:eastAsia="Calibri" w:cs="Times New Roman" w:ascii="Times New Roman" w:hAnsi="Times New Roman"/>
          <w:b/>
          <w:sz w:val="24"/>
          <w:szCs w:val="24"/>
          <w:lang w:val="ru-RU"/>
        </w:rPr>
        <w:t>Содержание обучения в 7 классе.</w:t>
      </w:r>
      <w:bookmarkEnd w:id="6"/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21.6.1. Язык и культура.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Развитие языка как объективный процесс. Связь исторического развития языка с историей общества. Факторы, влияющие на развитие языка: </w:t>
        <w:br/>
        <w:t xml:space="preserve">социально-политические события и изменения в обществе, развитие науки </w:t>
        <w:br/>
        <w:t xml:space="preserve">и техники, влияние других языков. Устаревшие слова как живые свидетели истории. Историзмы как слова, обозначающие предметы и явления предшествующих эпох, вышедшие из употребления по причине ухода из общественной жизни обозначенных ими предметов и явлений, в том числе национально-бытовых реалий. Архаизмы как слова, имеющие в современном русском языке синонимы. Группы лексических единиц по степени устарелости. Перераспределение пластов лексики между активным и пассивным запасом слов. Актуализация устаревшей лексики </w:t>
        <w:br/>
        <w:t>в новом речевом контексте.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Лексические заимствования последних десятилетий. Употребление иноязычных слов как проблема культуры речи.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21.6.2. Культура речи.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Основные орфоэпические нормы современного русского литературного языка. Нормы ударения в глаголах, полных причастиях‚ кратких формах страдательных причастий прошедшего времени‚ деепричастиях‚ наречиях. Нормы постановки ударения в словоформах с непроизводными предлогами. Основные и допустимые варианты акцентологической нормы.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Основные лексические нормы современного русского литературного языка. Паронимы и точность речи. Смысловые различия, характер лексической сочетаемости, способы управления, функционально-стилевая окраска </w:t>
        <w:br/>
        <w:t xml:space="preserve">и употребление паронимов в речи. Типичные речевые ошибки‚ связанные </w:t>
        <w:br/>
        <w:t>с употреблением паронимов в речи.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Основные грамматические нормы современного русского литературного языка. Отражение вариантов грамматической нормы в словарях и справочниках. Типичные грамматические ошибки в речи. Глаголы 1-го лица единственного числа настоящего и будущего времени (в том числе способы выражения формы 1-го лица настоящего и будущего времени глаголов: очутиться, победить, убедить, учредить, утвердить)‚ формы глаголов совершенного и несовершенного вида‚ формы глаголов в повелительном наклонении.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Литературный и разговорный варианты грамматической нормы (махаешь – машешь, обусловливать, сосредоточивать, уполномочивать, оспаривать, удостаивать, облагораживать). Варианты грамматической нормы: литературные </w:t>
        <w:br/>
        <w:t>и разговорные падежные формы причастий, типичные ошибки употребления деепричастий‚ наречий.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Русская этикетная речевая манера общения. Запрет на употребление грубых слов, выражений, фраз. Исключение категоричности в разговоре. Невербальный (несловесный) этикет общения. Этикет использования изобразительных жестов. Замещающие и сопровождающие жесты.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21.6.3. Речь. Речевая деятельность. Текст.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Традиции русского речевого общения. Коммуникативные стратегии и тактики устного общения: убеждение, комплимент, уговаривание, похвала.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Текст. Виды абзацев. Основные типы текстовых структур. Заголовки текстов, их типы. Информативная функция заголовков. Тексты аргументативного типа: рассуждение, доказательство, объяснение.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Разговорная речь. Спор, виды спора. Корректные приёмы ведения спора. Дискуссия.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Публицистический стиль. Путевые записки. Текст рекламного объявления, </w:t>
        <w:br/>
        <w:t>его языковые и структурные особенности.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Язык художественной литературы. Фактуальная и подтекстовая информация </w:t>
        <w:br/>
        <w:t>в текстах художественного стиля речи. Сильные позиции в художественных текстах. Притча.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b/>
          <w:sz w:val="24"/>
          <w:szCs w:val="24"/>
          <w:lang w:val="ru-RU"/>
        </w:rPr>
      </w:pPr>
      <w:bookmarkStart w:id="7" w:name="_Toc106448736"/>
      <w:r>
        <w:rPr>
          <w:rFonts w:eastAsia="Calibri" w:cs="Times New Roman" w:ascii="Times New Roman" w:hAnsi="Times New Roman"/>
          <w:sz w:val="24"/>
          <w:szCs w:val="24"/>
          <w:lang w:val="ru-RU"/>
        </w:rPr>
        <w:t>21.7. </w:t>
      </w:r>
      <w:r>
        <w:rPr>
          <w:rFonts w:eastAsia="Calibri" w:cs="Times New Roman" w:ascii="Times New Roman" w:hAnsi="Times New Roman"/>
          <w:b/>
          <w:sz w:val="24"/>
          <w:szCs w:val="24"/>
          <w:lang w:val="ru-RU"/>
        </w:rPr>
        <w:t>Содержание обучения в 8 классе.</w:t>
      </w:r>
      <w:bookmarkEnd w:id="7"/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21.7.1. Язык и культура.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Исконно русская лексика: слова общеиндоевропейского фонда, слова праславянского (общеславянского) языка, древнерусские (общевосточнославянские) слова, собственно русские слова. Собственно, русские слова как база и основной источник развития лексики русского литературного языка.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Роль старославянизмов в развитии русского литературного языка </w:t>
        <w:br/>
        <w:t>и их приметы. Стилистически нейтральные, книжные, устаревшие старославянизмы.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Иноязычная лексика в разговорной речи, современной публицистике, </w:t>
        <w:br/>
        <w:t>в том числе в дисплейных текстах.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Речевой этикет. Благопожелание как ключевая идея речевого этикета. Речевой этикет и вежливость. «Ты» и «вы» в русском речевом этикете </w:t>
        <w:br/>
        <w:t xml:space="preserve">и в западноевропейском, американском речевых этикетах. Специфика приветствий </w:t>
        <w:br/>
        <w:t>у русских и других народов.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21.7.2. Культура речи.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Основные орфоэпические нормы современного русского литературного языка. Типичные орфоэпические ошибки в современной речи: произношение гласных </w:t>
        <w:br/>
        <w:t xml:space="preserve">[э], [о] после мягких согласных и шипящих, безударный [о] в словах иноязычного происхождения, произношение парных по твёрдости-мягкости согласных </w:t>
        <w:br/>
        <w:t xml:space="preserve">перед </w:t>
      </w:r>
      <w:r>
        <w:rPr>
          <w:rFonts w:eastAsia="Calibri" w:cs="Times New Roman" w:ascii="Times New Roman" w:hAnsi="Times New Roman"/>
          <w:i/>
          <w:sz w:val="24"/>
          <w:szCs w:val="24"/>
          <w:lang w:val="ru-RU"/>
        </w:rPr>
        <w:t>е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 в словах иноязычного происхождения, произношение безударного [а] </w:t>
        <w:br/>
        <w:t xml:space="preserve">после </w:t>
      </w:r>
      <w:r>
        <w:rPr>
          <w:rFonts w:eastAsia="Calibri" w:cs="Times New Roman" w:ascii="Times New Roman" w:hAnsi="Times New Roman"/>
          <w:i/>
          <w:sz w:val="24"/>
          <w:szCs w:val="24"/>
          <w:lang w:val="ru-RU"/>
        </w:rPr>
        <w:t>ж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 и </w:t>
      </w:r>
      <w:r>
        <w:rPr>
          <w:rFonts w:eastAsia="Calibri" w:cs="Times New Roman" w:ascii="Times New Roman" w:hAnsi="Times New Roman"/>
          <w:i/>
          <w:sz w:val="24"/>
          <w:szCs w:val="24"/>
          <w:lang w:val="ru-RU"/>
        </w:rPr>
        <w:t>ш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, произношение сочетания </w:t>
      </w:r>
      <w:r>
        <w:rPr>
          <w:rFonts w:eastAsia="Calibri" w:cs="Times New Roman" w:ascii="Times New Roman" w:hAnsi="Times New Roman"/>
          <w:i/>
          <w:sz w:val="24"/>
          <w:szCs w:val="24"/>
          <w:lang w:val="ru-RU"/>
        </w:rPr>
        <w:t>чн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 и </w:t>
      </w:r>
      <w:r>
        <w:rPr>
          <w:rFonts w:eastAsia="Calibri" w:cs="Times New Roman" w:ascii="Times New Roman" w:hAnsi="Times New Roman"/>
          <w:i/>
          <w:sz w:val="24"/>
          <w:szCs w:val="24"/>
          <w:lang w:val="ru-RU"/>
        </w:rPr>
        <w:t>чт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, произношение женских отчеств </w:t>
        <w:br/>
        <w:t>на -</w:t>
      </w:r>
      <w:r>
        <w:rPr>
          <w:rFonts w:eastAsia="Calibri" w:cs="Times New Roman" w:ascii="Times New Roman" w:hAnsi="Times New Roman"/>
          <w:i/>
          <w:sz w:val="24"/>
          <w:szCs w:val="24"/>
          <w:lang w:val="ru-RU"/>
        </w:rPr>
        <w:t>ична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>, -</w:t>
      </w:r>
      <w:r>
        <w:rPr>
          <w:rFonts w:eastAsia="Calibri" w:cs="Times New Roman" w:ascii="Times New Roman" w:hAnsi="Times New Roman"/>
          <w:i/>
          <w:sz w:val="24"/>
          <w:szCs w:val="24"/>
          <w:lang w:val="ru-RU"/>
        </w:rPr>
        <w:t>инична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, произношение твёрдого [н] перед мягкими [ф’] и [в’], произношение мягкого [н] перед </w:t>
      </w:r>
      <w:r>
        <w:rPr>
          <w:rFonts w:eastAsia="Calibri" w:cs="Times New Roman" w:ascii="Times New Roman" w:hAnsi="Times New Roman"/>
          <w:i/>
          <w:sz w:val="24"/>
          <w:szCs w:val="24"/>
          <w:lang w:val="ru-RU"/>
        </w:rPr>
        <w:t>ч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 и </w:t>
      </w:r>
      <w:r>
        <w:rPr>
          <w:rFonts w:eastAsia="Calibri" w:cs="Times New Roman" w:ascii="Times New Roman" w:hAnsi="Times New Roman"/>
          <w:i/>
          <w:sz w:val="24"/>
          <w:szCs w:val="24"/>
          <w:lang w:val="ru-RU"/>
        </w:rPr>
        <w:t>щ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>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Типичные акцентологические ошибки в современной речи. Основные лексические нормы современного русского литературного языка. Терминология </w:t>
        <w:br/>
        <w:t>и точность речи. Нормы употребления терминов в научном стиле речи. Особенности употребления терминов в публицистике, художественной литературе, разговорной речи. Типичные речевые ошибки‚ связанные с употреблением терминов. Нарушение точности словоупотребления заимствованных слов.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Основные грамматические нормы. Отражение вариантов грамматической нормы в современных грамматических словарях и справочниках. Варианты грамматической нормы согласования сказуемого с подлежащим. Типичные грамматические ошибки в согласовании и управлении.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Активные процессы в речевом этикете. Новые варианты приветствия </w:t>
        <w:br/>
        <w:t xml:space="preserve">и прощания, возникшие в средствах массовой информации (далее - СМИ): изменение обращений‚ использования собственных имён. Этикетные речевые тактики </w:t>
        <w:br/>
        <w:t>и приёмы в коммуникации‚ помогающие противостоять речевой агрессии. Синонимия речевых формул.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21.7.3. Речь. Речевая деятельность. Текст.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Эффективные приёмы слушания. Предтекстовый, текстовый и послетекстовый этапы работы.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Основные способы и средства получения и переработки информации.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Структура аргументации: тезис, аргумент. Способы аргументации. Правила эффективной аргументации.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Доказательство и его структура. Прямые и косвенные доказательства. Способы опровержения доводов оппонента: критика тезиса, критика аргументов, критика демонстрации.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Разговорная речь. Самохарактеристика, самопрезентация, поздравление.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Научный стиль речи. Специфика оформления текста как результата проектной (исследовательской) деятельности. Реферат. Слово на защите реферата. </w:t>
        <w:br/>
        <w:t xml:space="preserve">Учебно-научная дискуссия. Стандартные обороты речи для участия </w:t>
        <w:br/>
        <w:t>в учебно-научной дискуссии.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Язык художественной литературы. Сочинение в жанре письма другу </w:t>
        <w:br/>
        <w:t>(в том числе электронного), страницы дневника.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b/>
          <w:sz w:val="24"/>
          <w:szCs w:val="24"/>
          <w:lang w:val="ru-RU"/>
        </w:rPr>
      </w:pPr>
      <w:bookmarkStart w:id="8" w:name="_Toc106448737"/>
      <w:r>
        <w:rPr>
          <w:rFonts w:eastAsia="Calibri" w:cs="Times New Roman" w:ascii="Times New Roman" w:hAnsi="Times New Roman"/>
          <w:sz w:val="24"/>
          <w:szCs w:val="24"/>
          <w:lang w:val="ru-RU"/>
        </w:rPr>
        <w:t>21.8</w:t>
      </w:r>
      <w:r>
        <w:rPr>
          <w:rFonts w:eastAsia="Calibri" w:cs="Times New Roman" w:ascii="Times New Roman" w:hAnsi="Times New Roman"/>
          <w:b/>
          <w:sz w:val="24"/>
          <w:szCs w:val="24"/>
          <w:lang w:val="ru-RU"/>
        </w:rPr>
        <w:t>. Содержание обучения в 9 классе.</w:t>
      </w:r>
      <w:bookmarkEnd w:id="8"/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21.8.1. Язык и культура.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Русский язык как зеркало национальной культуры и истории народа (обобщение). Примеры ключевых слов (концептов) русской культуры, </w:t>
        <w:br/>
        <w:t>их национально-историческая значимость. Крылатые слова и выражения (прецедентные тексты) из произведений художественной литературы, кинофильмов, песен, рекламных текстов и тому подобное.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Развитие языка как объективный процесс. Общее представление о внешних </w:t>
        <w:br/>
        <w:t xml:space="preserve">и внутренних факторах языковых изменений, об активных процессах в современном русском языке (основные тенденции, отдельные примеры). Стремительный рост словарного состава языка: активизация процесса заимствования иноязычных слов, «неологический бум» – рождение новых слов, изменение значений </w:t>
        <w:br/>
        <w:t>и переосмысление имеющихся в языке слов, их стилистическая переоценка, создание новой фразеологии.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21.8.2. Культура речи.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Основные орфоэпические нормы современного русского литературного языка (обобщение). Активные процессы в области произношения и ударения. Отражение произносительных вариантов в современных орфоэпических словарях.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Основные лексические нормы современного русского литературного языка (обобщение). Лексическая сочетаемость слова и точность. Свободная и несвободная лексическая сочетаемость. Типичные ошибки‚ связанные с нарушением лексической сочетаемости.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Речевая избыточность и точность. Тавтология. Плеоназм. Типичные ошибки‚ связанные с речевой избыточностью.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Современные толковые словари. Отражение вариантов лексической нормы </w:t>
        <w:br/>
        <w:t>в современных словарях. Словарные пометы. Основные грамматические нормы современного русского литературного языка (обобщение). Отражение вариантов грамматической нормы в современных грамматических словарях и справочниках. Словарные пометы.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Типичные грамматические ошибки в предложно-падежном управлении. Нормы употребления причастных и деепричастных оборотов‚ предложений </w:t>
        <w:br/>
        <w:t>с косвенной речью, типичные ошибки в построении сложных предложений.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Этика и этикет в интернет-общении. Этикет интернет-переписки. Этические нормы, правила этикета интернет-дискуссии, интернет-полемики. Этикетное речевое поведение в ситуациях делового общения.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21.8.3. Речь. Речевая деятельность. Текст.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Русский язык в Интернете. Правила информационной безопасности </w:t>
        <w:br/>
        <w:t>при общении в социальных сетях. Контактное и дистантное общение.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Виды преобразования текстов: аннотация, конспект. Использование графиков, диаграмм, схем для представления информации.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Разговорная речь. Анекдот, шутка.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Официально-деловой стиль. Деловое письмо, его структурные элементы </w:t>
        <w:br/>
        <w:t>и языковые особенности.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Учебно-научный стиль. Доклад, сообщение. Речь оппонента на защите проекта.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Публицистический стиль. Проблемный очерк.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Язык художественной литературы. Диалогичность в художественном произведении. Текст и интертекст. Афоризмы. Прецедентные тексты</w:t>
      </w:r>
      <w:bookmarkStart w:id="9" w:name="_Toc106448738"/>
      <w:r>
        <w:rPr>
          <w:rFonts w:eastAsia="Calibri" w:cs="Times New Roman" w:ascii="Times New Roman" w:hAnsi="Times New Roman"/>
          <w:sz w:val="24"/>
          <w:szCs w:val="24"/>
          <w:lang w:val="ru-RU"/>
        </w:rPr>
        <w:t>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21.9. Примерные темы проектных и исследовательских работ.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Простор как одна из главных ценностей в русской языковой картине мира.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Образ человека в языке: слова-концепты «дух» и «душа». 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Из этимологии фразеологизмов.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Из истории русских имён.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Русские пословицы и поговорки о гостеприимстве и хлебосольстве.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О происхождении фразеологизмов. Источники фразеологизмов.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Словарик пословиц о характере человека, его качествах. Словарь одного слова. Словарь юного болельщика, дизайнера, музыканта.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Календарь пословиц о временах года; карта «Интересные названия городов моего края (России)».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Лексическая группа существительных, обозначающих понятие «время» </w:t>
        <w:br/>
        <w:t>в русском языке.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Мы живём в мире знаков.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Роль и уместность заимствований в современном русском языке.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Понимаем ли мы язык Пушкина?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Этимология обозначений имён числительных в русском языке.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Футбольный сленг в русском языке. Компьютерный сленг в русском языке. Названия денежных единиц в русском языке. Интернет-сленг.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Этикетные формы обращения. Как быть вежливым?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Являются ли жесты универсальным языком человечества? Как назвать новорождённого?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Межнациональные различия невербального общения. Искусство комплимента в русском и иностранных языках.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Формы выражения вежливости (на примере иностранного и русского языков).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Этикет приветствия в русском и иностранном языках. Анализ типов заголовков в современных средствах массовой информации, видов интервью </w:t>
        <w:br/>
        <w:t>в современных средствах массовой информации.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Сетевой знак @ в разных языках. Слоганы в языке современной рекламы.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Девизы и слоганы любимых спортивных команд. Синонимический ряд: </w:t>
        <w:br/>
        <w:t xml:space="preserve">врач – доктор – лекарь – эскулап – целитель – врачеватель. Что общего </w:t>
        <w:br/>
        <w:t>и в чём различие.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Язык и юмор.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Анализ примеров языковой игры в шутках и анекдотах. Подготовка сборника «бывальщин», альманаха рассказов, сборника стилизаций, разработка личной странички для школьного портала и другое.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Разработка рекомендаций «Вредные советы оратору», «Как быть убедительным в споре», «Успешное резюме», «Правила информационной безопасности при общении в социальных сетях» и другое.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b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21.10. </w:t>
      </w:r>
      <w:bookmarkEnd w:id="9"/>
      <w:r>
        <w:rPr>
          <w:rFonts w:eastAsia="Calibri" w:cs="Times New Roman" w:ascii="Times New Roman" w:hAnsi="Times New Roman"/>
          <w:b/>
          <w:sz w:val="24"/>
          <w:szCs w:val="24"/>
          <w:lang w:val="ru-RU"/>
        </w:rPr>
        <w:t>Планируемые результаты освоения программы по родному (русскому) языку на уровне основного общего образования.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21.10.1. Изучение родного (русского) языка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21.10.2. Личностные результаты освоения программы по родному (русскому) языку на уровне основного общего образования достигаются в единстве учебной </w:t>
        <w:br/>
        <w:t>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Личностные результаты освоения программы по родному (русскому) языку для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1) гражданского воспитания: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неприятие любых форм экстремизма, дискриминации;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</w:t>
        <w:br/>
        <w:t>и многоконфессиональном обществе, формируемое, в том числе на основе примеров из литературных произведений, написанных на русском языке;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готовность к разнообразной совместной деятельности, стремление </w:t>
        <w:br/>
        <w:t>к взаимопониманию и взаимопомощи;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активное участие в самоуправлении в образовательной организации;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2) патриотического воспитания: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осознание российской гражданской идентичности в поликультурном </w:t>
        <w:br/>
        <w:t xml:space="preserve">и многоконфессиональном обществе, понимание роли русского языка </w:t>
        <w:br/>
        <w:t>как государственного языка Российской Федерации и языка межнационального общения народов России;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проявление интереса к познанию русского языка, </w:t>
        <w:br/>
        <w:t>к истории и культуре Российской Федерации, культуре своего края, народов России в контексте учебного предмета «Родной (русский) язык»;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ценностное отношение к русскому языку, к достижениям своей Родины – России, к науке, искусству, боевым подвигам и трудовым достижениям народа, </w:t>
        <w:br/>
        <w:t>в том числе отражённым в художественных произведениях;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уважение к символам России, государственным праздникам, историческому </w:t>
        <w:br/>
        <w:t xml:space="preserve">и природному наследию и памятникам, традициям разных народов, проживающих </w:t>
        <w:br/>
        <w:t>в родной стране;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3) духовно-нравственного воспитания: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ориентация на моральные ценности и нормы в ситуациях нравственного выбора;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готовность оценивать своё поведение, в том числе речевое, и поступки, </w:t>
        <w:br/>
        <w:t>а также поведение и поступки других людей с позиции нравственных и правовых норм с учётом осознания последствий поступков;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активное неприятие асоциальных поступков;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свобода и ответственность личности в условиях индивидуального </w:t>
        <w:br/>
        <w:t>и общественного пространства;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4) эстетического воспитания: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восприимчивость к разным видам искусства, традициям и творчеству своего </w:t>
        <w:br/>
        <w:t>и других народов;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понимание эмоционального воздействия искусства;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осознание важности художественной культуры как средства коммуникации </w:t>
        <w:br/>
        <w:t>и самовыражения;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осознание важности русского языка как средства коммуникации </w:t>
        <w:br/>
        <w:t>и самовыражения;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стремление к самовыражению в разных видах искусства;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5) физического воспитания, формирования культуры здоровья </w:t>
        <w:br/>
        <w:t>и эмоционального благополучия:</w:t>
      </w:r>
    </w:p>
    <w:p>
      <w:pPr>
        <w:pStyle w:val="Normal"/>
        <w:widowControl w:val="false"/>
        <w:spacing w:lineRule="auto" w:line="360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осознание ценности жизни с использованием собственного жизненного </w:t>
        <w:br/>
        <w:t>и читательского опыта;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соблюдение правил безопасности, в том числе навыки безопасного поведения </w:t>
        <w:br/>
        <w:t>в Интернет-среде в процессе языкового образования;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умение принимать себя и других, не осуждая;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умение осознавать своё эмоциональное состояние и эмоциональное состояние других, использовать языковые средства для выражения своего состояния, в том числе опираясь на примеры из литературных произведений, написанных на русском языке;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сформированность навыков рефлексии, признание своего права на ошибку </w:t>
        <w:br/>
        <w:t>и такого же права другого человека;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6) трудового воспитания: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установка на активное участие в решении практических задач (в рамках семьи, образовательной организации, </w:t>
      </w:r>
      <w:r>
        <w:rPr>
          <w:rFonts w:eastAsia="SchoolBookSanPin" w:cs="Times New Roman" w:ascii="Times New Roman" w:hAnsi="Times New Roman"/>
          <w:sz w:val="24"/>
          <w:szCs w:val="24"/>
          <w:lang w:val="ru-RU"/>
        </w:rPr>
        <w:t>населенного пункта, родного края)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 технологической и социальной направленности, способность инициировать, планировать </w:t>
        <w:br/>
        <w:t>и самостоятельно выполнять такого рода деятельность;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интерес к практическому изучению профессий и труда различного рода, </w:t>
        <w:br/>
        <w:t xml:space="preserve">в том числе на основе применения изучаемого предметного знания и ознакомления </w:t>
        <w:br/>
        <w:t xml:space="preserve">с деятельностью филологов, журналистов, писателей; уважение к труду </w:t>
        <w:br/>
        <w:t>и результатам трудовой деятельности;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осознанный выбор и построение индивидуальной траектории образования </w:t>
        <w:br/>
        <w:t>и жизненных планов с учётом личных и общественных интересов и потребностей;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умение рассказать о своих планах на будущее;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7) экологического воспитания: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ориентация на применение знаний из области социальных и естественных наук для решения задач в области окружающей среды, планирования поступков </w:t>
        <w:br/>
        <w:t>и оценки их возможных последствий для окружающей среды;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умение точно, логично выражать свою точку зрения на экологические проблемы;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активное неприятие действий, приносящих вред окружающей среде, </w:t>
        <w:br/>
        <w:t>в том числе сформированное при знакомстве с литературными произведениями, поднимающими экологические проблемы;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активное неприятие действий, приносящих вред окружающей среде;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готовность к участию в практической деятельности экологической направленности;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8) ценности научного познания: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закономерностях развития языка;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овладение языковой и читательской культурой, навыками чтения </w:t>
        <w:br/>
        <w:t>как средства познания мира;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овладение основными навыками исследовательской деятельности с учётом специфики языкового образования;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9) адаптации к изменяющимся условиям социальной и природной среды: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освоение обучающимися социального опыта, основных социальных ролей, норм и правил общественного поведения, форм социальной жизни в группах </w:t>
        <w:br/>
        <w:t>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способность обучающихся к взаимодействию в условиях неопределённости, открытость опыту и знаниям других;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навык выявления и связывания образов, способность формировать новые знания, способность формулировать идеи, понятия, гипотезы об объектах </w:t>
        <w:br/>
        <w:t>и явлениях, в том числе ранее не известных, осознавать дефицит собственных знаний и компетенций, планировать своё развитие;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умение оперировать основными понятиями, терминами и представлениями </w:t>
        <w:br/>
        <w:t xml:space="preserve">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</w:t>
        <w:br/>
        <w:t>на окружающую среду, достижения целей и преодоления вызовов, возможных глобальных последствий;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воспринимать стрессовую ситуацию как вызов, требующий контрмер;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оценивать ситуацию стресса, корректировать принимаемые решения </w:t>
        <w:br/>
        <w:t>и действия;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формулировать и оценивать риски и последствия, формировать опыт, находить позитивное в сложившейся ситуации;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быть готовым действовать в отсутствие гарантий успеха.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bookmarkStart w:id="10" w:name="_Toc106448740"/>
      <w:r>
        <w:rPr>
          <w:rFonts w:eastAsia="Calibri" w:cs="Times New Roman" w:ascii="Times New Roman" w:hAnsi="Times New Roman"/>
          <w:sz w:val="24"/>
          <w:szCs w:val="24"/>
          <w:lang w:val="ru-RU"/>
        </w:rPr>
        <w:t>21.10.3.</w:t>
      </w:r>
      <w:bookmarkEnd w:id="10"/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 В результате изучения родного (русского)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21.10.3.1. 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выявлять закономерности и противоречия в рассматриваемых фактах, данных и наблюдениях, предлагать критерии для выявления закономерностей </w:t>
        <w:br/>
        <w:t>и противоречий;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выявлять дефицит информации, необходимой для решения поставленной учебной задачи;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выявлять причинно-следственные связи при изучении языковых процессов;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самостоятельно выбирать способ решения учебной задачи при работе </w:t>
        <w:br/>
        <w:t>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21.10.3.2.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использовать вопросы как исследовательский инструмент познания </w:t>
        <w:br/>
        <w:t>в языковом образовании;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формулировать вопросы, фиксирующие несоответствие между реальным </w:t>
        <w:br/>
        <w:t xml:space="preserve">и желательным состоянием ситуации, и самостоятельно устанавливать искомое </w:t>
        <w:br/>
        <w:t>и данное;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составлять алгоритм действий и использовать его для решения учебных задач;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проводить по самостоятельно составленному плану небольшое </w:t>
        <w:br/>
        <w:t xml:space="preserve">исследование по установлению особенностей языковых единиц, процессов, </w:t>
        <w:br/>
        <w:t>причинно-следственных связей и зависимостей объектов между собой;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прогнозировать возможное дальнейшее развитие процессов, событий </w:t>
        <w:br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21.10.3.3. У обучающегося будут сформированы умения работать </w:t>
        <w:br/>
        <w:t>с информацией как часть познавательных универсальных учебных действий: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находить сходные аргументы (подтверждающие или опровергающие </w:t>
        <w:br/>
        <w:t>одну и ту же идею, версию) в различных информационных источниках;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</w:t>
        <w:br/>
        <w:t>в зависимости от коммуникативной установки;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эффективно запоминать и систематизировать информацию.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21.10.3.4. У обучающегося будут сформированы умения общения как часть коммуникативных универсальных учебных действий: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воспринимать и формулировать суждения, выражать эмоции в соответствии </w:t>
        <w:br/>
        <w:t xml:space="preserve">с условиями и целями общения, выражать себя (свою точку зрения) в диалогах </w:t>
        <w:br/>
        <w:t>и дискуссиях, в устной монологической речи и в письменных текстах;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распознавать невербальные средства общения, понимать значение социальных знаков;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понимать намерения других, проявлять уважительное отношение </w:t>
        <w:br/>
        <w:t>к собеседнику и в корректной форме формулировать свои возражения;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в ходе диалога (дискуссии) задавать вопросы по существу обсуждаемой темы </w:t>
        <w:br/>
        <w:t>и высказывать идеи, нацеленные на решение задачи и поддержание благожелательности общения;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самостоятельно выбирать формат выступления с учётом цели презентации </w:t>
        <w:br/>
        <w:t>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21.10.3.5. У обучающегося будут сформированы умения совместной деятельности как часть коммуникативных универсальных учебных действий: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принимать цель совместной деятельности, коллективно планировать </w:t>
        <w:br/>
        <w:t>и выполнять действия по её достижению: распределять роли, договариваться, обсуждать процесс и результат совместной работы, обобщать мнения нескольких человек, проявлять готовность руководить, выполнять поручения, подчиняться;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</w:t>
        <w:br/>
        <w:t>к представлению отчёта перед группой.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21.10.3.6. У обучающегося будут сформированы умения самоорганизации как часть регулятивных универсальных учебных действий: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выявлять проблемы для решения в учебных и жизненных ситуациях;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</w:t>
        <w:br/>
        <w:t>и собственных возможностей, аргументировать предлагаемые варианты решений;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самостоятельно составлять план действий, вносить необходимые коррективы </w:t>
        <w:br/>
        <w:t>в ходе его реализации;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проводить выбор и брать ответственность за решение.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21.10.3.7. У обучающегося будут сформированы умения самоконтроля как часть регулятивных универсальных учебных действий: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владеть разными способами самоконтроля (в том числе речевого), самомотивации и рефлексии;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давать оценку учебной ситуации и предлагать план её изменения;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объяснять причины достижения (недостижения) результата деятельности, понимать причины коммуникативных неудач и предупреждать их, давать оценку приобретённому речевому опыту и корректировать собственную речь </w:t>
        <w:br/>
        <w:t xml:space="preserve">с учётом целей и условий общения; оценивать соответствие результата цели </w:t>
        <w:br/>
        <w:t>и условиям общения.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21.10.3.8. У обучающегося будут сформированы умения эмоционального интеллекта как часть регулятивных универсальных учебных действий: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развивать способность управлять собственными эмоциями и эмоциями других;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выявлять и анализировать причины эмоций, понимать мотивы и намерения другого человека, анализируя речевую ситуацию, регулировать способ выражения собственных эмоций.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21.10.3.9. У обучающегося будут сформированы умения принимать себя </w:t>
        <w:br/>
        <w:t>и других как часть регулятивных универсальных учебных действий: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осознанно относиться к другому человеку и его мнению, признавать своё </w:t>
        <w:br/>
        <w:t>и чужое право на ошибку;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принимать себя и других, не осуждая, проявлять открытость;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осознавать невозможность контролировать всё вокруг.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b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21.10.4. </w:t>
      </w:r>
      <w:r>
        <w:rPr>
          <w:rFonts w:eastAsia="Calibri" w:cs="Times New Roman" w:ascii="Times New Roman" w:hAnsi="Times New Roman"/>
          <w:b/>
          <w:sz w:val="24"/>
          <w:szCs w:val="24"/>
          <w:lang w:val="ru-RU"/>
        </w:rPr>
        <w:t>Предметные результаты освоения программы по родному (русскому) языку.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21.10.4.1. Предметные результаты освоения программы по родному (русскому) языку к концу обучения в 5 классе.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Язык и культура: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характеризовать роль русского родного языка в жизни общества </w:t>
        <w:br/>
        <w:t>и государства, в современном мире, в жизни человека, осознавать важность бережного отношения к родному языку;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приводить примеры, доказывающие, что изучение русского языка позволяет лучше узнать историю и культуру страны (в рамках изученного);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распознавать и правильно объяснять значения изученных слов </w:t>
        <w:br/>
        <w:t>с национально-культурным компонентом, характеризовать особенности употребления слов с суффиксами субъективной оценки в произведениях устного народного творчества и в произведениях художественной литературы;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распознавать и характеризовать слова с живой внутренней формой, специфическим оценочно-характеризующим значением (в рамках изученного), понимать и объяснять национальное своеобразие общеязыковых и художественных метафор, народных и поэтических слов-символов, обладающих традиционной метафорической образностью; правильно употреблять их;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распознавать крылатые слова и выражения из русских народных </w:t>
        <w:br/>
        <w:t>и литературных сказок; пословицы и поговорки, объяснять их значения (в рамках изученного), правильно употреблять их в речи;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иметь представление о личных именах исконно русских (славянских) </w:t>
        <w:br/>
        <w:t xml:space="preserve">и заимствованных (в рамках изученного), именах, входящих в состав пословиц </w:t>
        <w:br/>
        <w:t>и поговорок и имеющих в силу этого определённую стилистическую окраску;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понимать и объяснять взаимосвязь происхождения названий старинных русских городов и истории народа, истории языка (в рамках изученного);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использовать толковые словари, словари пословиц и поговорок; </w:t>
        <w:br/>
        <w:t xml:space="preserve">словари синонимов, антонимов; словари эпитетов, метафор и сравнений, </w:t>
        <w:br/>
        <w:t>учебные этимологические словари, грамматические словари и справочники, орфографические словари, справочники по пунктуации (в том числе мультимедийные).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Культура речи: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иметь общее представление о современном русском литературном языке;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иметь общее представление о показателях хорошей и правильной речи;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иметь общее представление о роли А.С. Пушкина в развитии современного русского литературного языка (в рамках изученного);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различать варианты орфоэпической и акцентологической нормы, употреблять слова с учётом произносительных вариантов орфоэпической нормы (в рамках изученного);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различать постоянное и подвижное ударение в именах существительных, именах прилагательных, глаголах (в рамках изученного), соблюдать нормы ударения в отдельных грамматических формах имён существительных, прилагательных, глаголов (в рамках изученного), анализировать смыслоразличительную роль ударения на примере омографов; корректно употреблять омографы в письменной речи;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соблюдать нормы употребления синонимов‚ антонимов, омонимов (в рамках изученного), употреблять слова в соответствии с их лексическим значением </w:t>
        <w:br/>
        <w:t>и правилами лексической сочетаемости; употреблять имена существительные, прилагательные, глаголы с учётом стилистических норм современного русского языка;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различать типичные речевые ошибки, выявлять и исправлять речевые ошибки в устной речи, различать типичные ошибки, связанные с нарушением грамматической нормы, выявлять и исправлять грамматические ошибки в устной </w:t>
        <w:br/>
        <w:t>и письменной речи;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соблюдать этикетные формы и формулы обращения в официальной </w:t>
        <w:br/>
        <w:t xml:space="preserve">и неофициальной речевой ситуации, современные формулы обращения </w:t>
        <w:br/>
        <w:t xml:space="preserve">к незнакомому человеку, соблюдать принципы этикетного общения, лежащие </w:t>
        <w:br/>
        <w:t>в основе национального речевого этикета, соблюдать русскую этикетную вербальную и невербальную манеру общения;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использовать толковые, орфоэпические словари, словари синонимов, антонимов, грамматические словари и справочники, в том числе мультимедийные, использовать орфографические словари и справочники по пунктуации.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Речь. Речевая деятельность. Текст: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использовать разные виды речевой деятельности для решения учебных задач, владеть элементами интонации, выразительно читать тексты, уместно использовать коммуникативные стратегии и тактики устного общения (просьба, принесение извинений), инициировать диалог и поддерживать его, сохранять инициативу </w:t>
        <w:br/>
        <w:t>в диалоге, завершать диалог;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анализировать и создавать (в том числе с использованием образца) тексты разных функционально-смысловых типов речи, составлять планы разных видов, план устного ответа на уроке, план прочитанного текста;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создавать объявления (в устной и письменной форме) с учётом речевой ситуации;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распознавать и создавать тексты публицистических жанров (девиз, слоган);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анализировать и интерпретировать фольклорные и художественные тексты или их фрагменты (народные и литературные сказки, рассказы, былины, пословицы, загадки);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редактировать собственные тексты с целью совершенствования их содержания и формы, сопоставлять черновой и отредактированный тексты;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создавать тексты как результат проектной (исследовательской) деятельности, оформлять результаты проекта (исследования), представлять их в устной форме.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21.10.4.2. Предметные результаты освоения программы по родному (русскому) языку к концу обучения в 6 классе.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Язык и культура: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понимать взаимосвязи исторического развития русского языка с историей общества, приводить примеры исторических изменений значений и форм слов </w:t>
        <w:br/>
        <w:t>(в рамках изученного);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иметь представление об истории русского литературного языка, характеризовать роль старославянского языка в становлении современного русского литературного языка (в рамках изученного);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выявлять и характеризовать различия между литературным языком </w:t>
        <w:br/>
        <w:t>и диалектами, распознавать диалектизмы, объяснять национально-культурное своеобразие диалектизмов (в рамках изученного);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устанавливать и характеризовать роль заимствованной лексики в современном русском языке, выявлять причины лексических заимствований, характеризовать процессы заимствования иноязычных слов как результат взаимодействия национальных культур, приводить примеры, характеризовать особенности освоения иноязычной лексики, целесообразно употреблять иноязычные слова </w:t>
        <w:br/>
        <w:t>и заимствованные фразеологизмы;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характеризовать причины пополнения лексического состава языка, определять значения современных неологизмов (в рамках изученного);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понимать и истолковывать значения фразеологических оборотов </w:t>
        <w:br/>
        <w:t>с национально-культурным компонентом (с помощью фразеологического словаря), знать (в рамках изученного) историю происхождения таких фразеологических оборотов, уместно употреблять их;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использовать толковые словари, словари пословиц и поговорок, фразеологические словари, словари иностранных слов; словари синонимов, антонимов, учебные этимологические словари, грамматические словари </w:t>
        <w:br/>
        <w:t xml:space="preserve">и справочники, орфографические словари, справочники по пунктуации </w:t>
        <w:br/>
        <w:t>(в том числе мультимедийные).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Культура речи: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соблюдать нормы ударения в отдельных грамматических формах имён существительных, имён прилагательных, глаголов (в рамках изученного), различать варианты орфоэпической и акцентологической нормы, употреблять слова с учётом произносительных вариантов современной орфоэпической нормы;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употреблять слова в соответствии с их лексическим значением и требованием лексической сочетаемости, соблюдать нормы употребления синонимов, антонимов, омонимов;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употреблять имена существительные, имена прилагательные, местоимения, порядковые и количественные числительные в соответствии с нормами современного русского литературного языка (в рамках изученного);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выявлять, анализировать и исправлять типичные речевые ошибки в устной </w:t>
        <w:br/>
        <w:t>и письменной речи;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анализировать и оценивать с точки зрения норм современного русского литературного языка чужую и собственную речь (в рамках изученного), корректировать свою речь с учётом её соответствия основным нормам современного литературного языка;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соблюдать русскую этикетную вербальную и невербальную манеру общения, использовать принципы этикетного общения, лежащие в основе национального русского речевого этикета, этикетные формулы начала и конца общения, похвалы </w:t>
        <w:br/>
        <w:t>и комплимента, благодарности, сочувствия, утешения и так далее;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использовать толковые, орфоэпические словари, словари синонимов, антонимов, грамматические словари и справочники, в том числе мультимедийные, использовать орфографические словари и справочники по пунктуации.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Речь. Речевая деятельность. Текст: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использовать разные виды речевой деятельности для решения учебных задач, выбирать и использовать различные виды чтения в соответствии с его целью, владеть умениями информационной переработки прослушанного или прочитанного текста, основными способами и средствами получения, переработки </w:t>
        <w:br/>
        <w:t>и преобразования информации, использовать информацию словарных статей энциклопедического и лингвистических словарей для решения учебных задач;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анализировать и создавать тексты описательного типа (определение понятия, пояснение, собственно описание);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уместно использовать жанры разговорной речи (рассказ о событии, «бывальщины» и другое) в ситуациях неформального общения;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анализировать и создавать учебно-научные тексты (различные виды ответов на уроке) в письменной и устной форме;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использовать при создании устного научного сообщения языковые средства, способствующие его композиционному оформлению;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создавать тексты как результат проектной (исследовательской) деятельности, оформлять результаты проекта (исследования), представлять их в устной форме.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21.10.4.3. Предметные результаты освоения программы по родному (русскому) языку к концу обучения в 7 классе.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Язык и культура: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характеризовать внешние причины исторических изменений в русском языке (в рамках изученного), приводить примеры, распознавать и характеризовать устаревшую лексику с национально-культурным компонентом значения (историзмы, архаизмы), понимать особенности её употребления в текстах;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характеризовать процессы перераспределения пластов лексики между активным и пассивным запасом, приводить примеры актуализации устаревшей лексики в современных контекстах;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характеризовать лингвистические и нелингвистические причины лексических заимствований, определять значения лексических заимствований последних десятилетий, целесообразно употреблять иноязычные слова;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использовать толковые словари, словари пословиц и поговорок, фразеологические словари, словари иностранных слов, словари синонимов, антонимов, учебные этимологические словари, грамматические словари </w:t>
        <w:br/>
        <w:t xml:space="preserve">и справочники, орфографические словари, справочники по пунктуации </w:t>
        <w:br/>
        <w:t>(в том числе мультимедийные).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Культура речи: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соблюдать нормы ударения в глаголах, причастиях, деепричастиях, наречиях, в словоформах с непроизводными предлогами (в рамках изученного), различать основные и допустимые нормативные варианты постановки ударения в глаголах, причастиях, деепричастиях, наречиях, в словоформах с непроизводными предлогами;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употреблять слова в соответствии с их лексическим значением и требованием лексической сочетаемости, соблюдать нормы употребления паронимов;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анализировать и различать типичные грамматические ошибки (в рамках изученного), корректировать устную и письменную речь с учётом её соответствия основным нормам современного литературного языка;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употреблять слова с учётом вариантов современных орфоэпических, грамматических и стилистических норм;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анализировать и оценивать с точки зрения норм современного русского литературного языка чужую и собственную речь;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использовать принципы этикетного общения, лежащие в основе национального русского речевого этикета (запрет на употребление грубых слов, выражений, фраз, исключение категоричности в разговоре и так далее), соблюдать нормы русского невербального этикета;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использовать толковые, орфоэпические словари, словари </w:t>
        <w:br/>
        <w:t>синонимов, антонимов, паронимов, грамматические словари и справочники, в том числе мультимедийные, использовать орфографические словари и справочники по пунктуации.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Речь. Речевая деятельность. Текст: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использовать разные виды речевой деятельности для решения учебных задач, владеть умениями информационной переработки прослушанного или прочитанного текста, основными способами и средствами получения, переработки </w:t>
        <w:br/>
        <w:t>и преобразования информации, использовать информацию словарных статей энциклопедического и лингвистических словарей для решения учебных задач;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характеризовать традиции русского речевого общения, уместно использовать коммуникативные стратегии и тактики при контактном общении: убеждение, комплимент, спор, дискуссия;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анализировать логико-смысловую структуру текста, распознавать виды абзацев, распознавать и анализировать разные типы заголовков текста, использовать различные типы заголовков при создании собственных текстов;</w:t>
      </w:r>
    </w:p>
    <w:p>
      <w:pPr>
        <w:pStyle w:val="Normal"/>
        <w:widowControl w:val="false"/>
        <w:spacing w:lineRule="auto" w:line="360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анализировать и создавать тексты рекламного типа, текст в жанре путевых заметок, анализировать художественный текст с использованием его сильных позиций;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создавать тексты как результат проектной (исследовательской) деятельности, оформлять результаты проекта (исследования), представлять их в устной </w:t>
        <w:br/>
        <w:t>и письменной форме;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владеть правилами информационной безопасности при общении в социальных сетях.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21.10.4.4. Предметные результаты освоения программы по родному (русскому) языку к концу обучения в 8 классе.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Язык и культура: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иметь представление об истории развития лексического состава русского языка, характеризовать лексику русского языка с точки зрения происхождения </w:t>
        <w:br/>
        <w:t>(в рамках изученного с использованием словарей);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представлять роль старославянского языка в развитии русского литературного языка, характеризовать особенности употребления старославянизмов в современном русском языке (в рамках изученного с использованием словарей);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характеризовать заимствованные слова по языку-источнику (из славянских </w:t>
        <w:br/>
        <w:t xml:space="preserve">и неславянских языков), времени вхождения (самые древние и более поздние) </w:t>
        <w:br/>
        <w:t>(в рамках изученного с использованием словарей), сфере функционирования;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определять значения лексических заимствований последних десятилетий </w:t>
        <w:br/>
        <w:t xml:space="preserve">и особенности их употребления в разговорной речи, современной публицистике, </w:t>
        <w:br/>
        <w:t>в том числе в дисплейных текстах, оценивать целесообразность их употребления, целесообразно употреблять иноязычные слова;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иметь представление об исторических особенностях русского речевого этикета (обращение), характеризовать основные особенности современного русского речевого этикета;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использовать толковые словари, словари иностранных слов, фразеологические словари, словари пословиц и поговорок, крылатых слов и выражений, словари синонимов, антонимов, учебные этимологические словари, грамматические словари и справочники, орфографические словари, справочники по пунктуации </w:t>
        <w:br/>
        <w:t>(в том числе мультимедийные).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Культура речи: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различать варианты орфоэпической и акцентологической нормы, употреблять слова с учётом произносительных и стилистических вариантов современной орфоэпической нормы;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иметь представление об активных процессах современного русского языка </w:t>
        <w:br/>
        <w:t>в области произношения и ударения (в рамках изученного);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употреблять слова в соответствии с их лексическим значением и требованием лексической сочетаемости, соблюдать нормы употребления синонимов‚ антонимов‚ омонимов‚ паронимов;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корректно употреблять термины в текстах учебно-научного стиля, </w:t>
        <w:br/>
        <w:t>в публицистических и художественных текстах (в рамках изученного);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анализировать и оценивать с точки зрения норм современного русского литературного языка чужую и собственную речь, корректировать речь с учётом </w:t>
        <w:br/>
        <w:t>её соответствия основным нормам современного литературного языка;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распознавать типичные ошибки согласования и управления в русском языке, редактировать предложения с целью исправления синтаксических грамматических ошибок;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характеризовать и оценивать активные процессы в речевом этикете (в рамках изученного), использовать приёмы, помогающие противостоять речевой агрессии, соблюдать русскую этикетную вербальную и невербальную манеру общения;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использовать толковые, орфоэпические словари, словари синонимов, антонимов, паронимов, грамматические словари и справочники, </w:t>
        <w:br/>
        <w:t xml:space="preserve">в том числе мультимедийные, использовать орфографические словари </w:t>
        <w:br/>
        <w:t>и справочники по пунктуации.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Речь. Речевая деятельность. Текст: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использовать разные виды речевой деятельности для решения учебных задач, владеть умениями информационной переработки прослушанного или прочитанного текста, основными способами и средствами получения, переработки </w:t>
        <w:br/>
        <w:t xml:space="preserve">и преобразования информации; использовать графики, диаграммы, план, схемы </w:t>
        <w:br/>
        <w:t>для представления информации;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использовать основные способы и правила эффективной аргументации </w:t>
        <w:br/>
        <w:t>в процессе учебно-научного общения, стандартные обороты речи и знание правил корректной дискуссии; участвовать в дискуссии;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анализировать структурные элементы и языковые особенности письма </w:t>
        <w:br/>
        <w:t xml:space="preserve">как жанра публицистического стиля речи, создавать сочинение в жанре письма </w:t>
        <w:br/>
        <w:t>(в том числе электронного);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создавать тексты как результат проектной (исследовательской) деятельности, оформлять результаты проекта (исследования), представлять их в устной </w:t>
        <w:br/>
        <w:t>и письменной форме;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строить устные учебно-научные сообщения различных видов, составлять рецензию на реферат, на проектную работу одноклассника, доклад, принимать участие в учебно-научной дискуссии;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владеть правилами информационной безопасности при общении в социальных сетях.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21.10.4.5. Предметные результаты освоения программы по родному (русскому) языку к концу обучения в 9 классе.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Язык и культура: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понимать и истолковывать значения русских слов с национально-культурным компонентом (в рамках изученного), правильно употреблять их в речи, иметь представление о русской языковой картине мира, приводить примеры национального своеобразия, богатства, выразительности родного русского языка, анализировать национальное своеобразие общеязыковых и художественных метафор;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иметь представление о ключевых словах русской культуры, текстах с точки зрения употребления в них ключевых слов русской культуры </w:t>
        <w:br/>
        <w:t>(в рамках изученного);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понимать и истолковывать значения фразеологических оборотов </w:t>
        <w:br/>
        <w:t xml:space="preserve">с национально-культурным компонентом, анализировать историю происхождения фразеологических оборотов, уместно употреблять их, распознавать источники крылатых слов и выражений (в рамках изученного), правильно употреблять пословицы, поговорки, крылатые слова и выражения </w:t>
        <w:br/>
        <w:t>в различных ситуациях речевого общения (в рамках изученного);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характеризовать влияние внешних и внутренних факторов изменений </w:t>
        <w:br/>
        <w:t>в русском языке (в рамках изученного), иметь представление об основных активных процессах в современном русском языке (основные тенденции, отдельные примеры в рамках изученного);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иметь представление об особенностях новых иноязычных заимствований </w:t>
        <w:br/>
        <w:t>в современном русском языке, определять значения лексических заимствований последних десятилетий;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характеризовать словообразовательные неологизмы по сфере употребления </w:t>
        <w:br/>
        <w:t>и стилистической окраске, целесообразно употреблять иноязычные слова;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объяснять причины изменения лексических значений слов </w:t>
        <w:br/>
        <w:t>и их стилистической окраски в современном русском языке (на конкретных примерах);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использовать толковые словари, словари иностранных слов, фразеологические словари, словари пословиц и поговорок, крылатых слов и выражений, словари синонимов, антонимов, учебные этимологические словари, грамматические словари и справочники, орфографические словари, справочники по пунктуации </w:t>
        <w:br/>
        <w:t>(в том числе мультимедийные).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Культура речи: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понимать и характеризовать активные процессы в области произношения </w:t>
        <w:br/>
        <w:t xml:space="preserve">и ударения (в рамках изученного), способы фиксации произносительных норм </w:t>
        <w:br/>
        <w:t>в современных орфоэпических словарях;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различать варианты орфоэпической и акцентологической нормы, соблюдать нормы произношения и ударения в отдельных грамматических формах самостоятельных частей речи (в рамках изученного), употреблять слова с учётом произносительных вариантов современной орфоэпической нормы;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употреблять слова в соответствии с их лексическим значением и требованием лексической сочетаемости (в рамках изученного); распознавать частотные примеры тавтологии и плеоназма;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соблюдать синтаксические нормы современного русского литературного языка: предложно-падежное управление, построение простых предложений‚ сложных предложений разных видов, предложений с косвенной речью;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распознавать и исправлять типичные ошибки в предложно-падежном управлении, построении простых предложений‚ сложных предложений разных видов, предложений с косвенной речью;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анализировать и оценивать с точки зрения норм, вариантов норм современного русского литературного языка чужую и собственную речь, корректировать речь с учётом её соответствия основным нормам и вариантам норм современного литературного языка;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использовать при общении в Интернет-среде этикетные формы и устойчивые формулы‚ принципы этикетного общения, лежащие в основе национального русского речевого этикета, соблюдать нормы русского этикетного речевого поведения в ситуациях делового общения;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использовать толковые, орфоэпические словари, словари </w:t>
        <w:br/>
        <w:t xml:space="preserve">синонимов, антонимов, паронимов, грамматические словари и справочники, </w:t>
        <w:br/>
        <w:t xml:space="preserve">в том числе мультимедийные, использовать орфографические словари </w:t>
        <w:br/>
        <w:t>и справочники по пунктуации.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Речь. Речевая деятельность. Текст: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пользоваться различными видами чтения (просмотровым, ознакомительным, изучающим, поисковым) учебно-научных, художественных, публицистических текстов различных функционально-смысловых типов, в том числе сочетающих разные форматы представления информации (инфографика, диаграмма, дисплейный текст и другое);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владеть умениями информационной переработки прослушанного </w:t>
        <w:br/>
        <w:t>или прочитанного текста, основными способами и средствами получения, переработки и преобразования информации (аннотация, конспект), использовать графики, диаграммы, схемы для представления информации;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анализировать структурные элементы и языковые особенности анекдота, шутки, уместно использовать жанры разговорной речи в ситуациях неформального общения;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анализировать структурные элементы и языковые особенности делового письма;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создавать устные учебно-научные сообщения различных видов, отзыв </w:t>
        <w:br/>
        <w:t>на проектную работу одноклассника, принимать участие в учебно-научной дискуссии;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понимать и использовать в собственной речевой практике прецедентные тексты;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анализировать и создавать тексты публицистических жанров (проблемный очерк);</w:t>
      </w:r>
    </w:p>
    <w:p>
      <w:p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создавать тексты как результат проектной (исследовательской) деятельности, оформлять реферат в письменной форме и представлять его в устной и письменной форме;</w:t>
      </w:r>
    </w:p>
    <w:p>
      <w:pPr>
        <w:sectPr>
          <w:footerReference w:type="default" r:id="rId3"/>
          <w:type w:val="nextPage"/>
          <w:pgSz w:w="11906" w:h="16838"/>
          <w:pgMar w:left="1418" w:right="1440" w:gutter="0" w:header="0" w:top="298" w:footer="720" w:bottom="777"/>
          <w:pgNumType w:fmt="decimal"/>
          <w:formProt w:val="false"/>
          <w:textDirection w:val="lrTb"/>
          <w:docGrid w:type="default" w:linePitch="360" w:charSpace="8192"/>
        </w:sectPr>
        <w:pStyle w:val="Normal"/>
        <w:widowControl w:val="false"/>
        <w:spacing w:lineRule="auto" w:line="348" w:before="0" w:after="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владеть правилами информационной безопасности при общении в социальных сетях.</w:t>
      </w:r>
    </w:p>
    <w:p>
      <w:pPr>
        <w:pStyle w:val="Normal"/>
        <w:spacing w:lineRule="exact" w:line="220" w:before="0" w:after="64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</w:p>
    <w:p>
      <w:pPr>
        <w:pStyle w:val="Normal"/>
        <w:spacing w:lineRule="auto" w:line="374" w:before="0" w:after="92"/>
        <w:ind w:right="11952" w:hanging="0"/>
        <w:rPr>
          <w:sz w:val="24"/>
          <w:szCs w:val="24"/>
        </w:rPr>
      </w:pPr>
      <w:r>
        <w:rPr>
          <w:rFonts w:eastAsia="Times New Roman" w:ascii="Times New Roman" w:hAnsi="Times New Roman"/>
          <w:b/>
          <w:color w:val="000000"/>
          <w:w w:val="101"/>
          <w:sz w:val="24"/>
          <w:szCs w:val="24"/>
        </w:rPr>
        <w:t xml:space="preserve">ТЕМАТИЧЕСКОЕ ПЛАНИРОВАНИЕ 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b/>
          <w:color w:val="000000"/>
          <w:sz w:val="24"/>
          <w:szCs w:val="24"/>
        </w:rPr>
        <w:t>5 КЛАСС</w:t>
      </w:r>
    </w:p>
    <w:tbl>
      <w:tblPr>
        <w:tblW w:w="15284" w:type="dxa"/>
        <w:jc w:val="left"/>
        <w:tblInd w:w="-10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4"/>
        <w:gridCol w:w="6291"/>
        <w:gridCol w:w="576"/>
        <w:gridCol w:w="1814"/>
        <w:gridCol w:w="1860"/>
        <w:gridCol w:w="4238"/>
      </w:tblGrid>
      <w:tr>
        <w:trPr>
          <w:trHeight w:val="348" w:hRule="exact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right="144" w:hanging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6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4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Количество часов</w:t>
            </w:r>
          </w:p>
        </w:tc>
        <w:tc>
          <w:tcPr>
            <w:tcW w:w="4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>
        <w:trPr>
          <w:trHeight w:val="348" w:hRule="exact"/>
        </w:trPr>
        <w:tc>
          <w:tcPr>
            <w:tcW w:w="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2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контрольные работы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практические работы</w:t>
            </w:r>
          </w:p>
        </w:tc>
        <w:tc>
          <w:tcPr>
            <w:tcW w:w="42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52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Раздел 1.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ЯЗЫК И КУЛЬТУРА</w:t>
            </w:r>
          </w:p>
        </w:tc>
      </w:tr>
      <w:tr>
        <w:trPr>
          <w:trHeight w:val="542" w:hRule="exact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ind w:left="72" w:right="3888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Русский язык — национальный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язык русского народа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Краткая история русской письменности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Язык как зеркало национальной культуры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1.4.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Слово как хранилище материальной и духовной культуры народа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924" w:hRule="exact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1.5.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Загадки. Метафоричность русской загадки.</w:t>
            </w:r>
          </w:p>
          <w:p>
            <w:pPr>
              <w:pStyle w:val="Normal"/>
              <w:widowControl w:val="false"/>
              <w:spacing w:lineRule="auto" w:line="240" w:before="20" w:after="0"/>
              <w:ind w:left="72" w:right="2016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Метафоры общеязыковые и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художественные, их национально-культурная специфика.</w:t>
            </w:r>
          </w:p>
          <w:p>
            <w:pPr>
              <w:pStyle w:val="Normal"/>
              <w:widowControl w:val="false"/>
              <w:spacing w:lineRule="auto" w:line="228" w:before="20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Метафора, олицетворение, эпитет как изобразительные средства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1.6.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Национальная специфика русского фольклора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1.7.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Крылатые слова, пословицы, поговорки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1.8.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Русские имена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926" w:hRule="exact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1.9.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Язык как зеркало национальной культуры.</w:t>
            </w:r>
          </w:p>
          <w:p>
            <w:pPr>
              <w:pStyle w:val="Normal"/>
              <w:widowControl w:val="false"/>
              <w:spacing w:lineRule="auto" w:line="228" w:before="20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Представление проектных, исследовательских работ.</w:t>
            </w:r>
          </w:p>
          <w:p>
            <w:pPr>
              <w:pStyle w:val="Normal"/>
              <w:widowControl w:val="false"/>
              <w:spacing w:lineRule="auto" w:line="240" w:before="18" w:after="0"/>
              <w:ind w:left="72" w:right="5184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Проверочная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работа № 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12</w:t>
            </w:r>
          </w:p>
        </w:tc>
        <w:tc>
          <w:tcPr>
            <w:tcW w:w="7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52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Раздел 2.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КУЛЬТУРА РЕЧИ</w:t>
            </w:r>
          </w:p>
        </w:tc>
      </w:tr>
      <w:tr>
        <w:trPr>
          <w:trHeight w:val="348" w:hRule="exact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Современный русский литературный язык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Русская орфоэпия. Нормы произношения и ударения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40" w:hRule="exact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Речь точная и выразительная.</w:t>
            </w:r>
          </w:p>
          <w:p>
            <w:pPr>
              <w:pStyle w:val="Normal"/>
              <w:widowControl w:val="false"/>
              <w:spacing w:lineRule="auto" w:line="228" w:before="20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50" w:hRule="exact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2.4.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Речь правильная. Основные грамматические нормы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2.5.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Речевой этикет: нормы и традиции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40" w:hRule="exact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2.6.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«Живой как жизнь». Норма и её варианты.</w:t>
            </w:r>
          </w:p>
          <w:p>
            <w:pPr>
              <w:pStyle w:val="Normal"/>
              <w:widowControl w:val="false"/>
              <w:spacing w:lineRule="auto" w:line="228" w:before="20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Представление проектных, исследовательских работ. Проверочная работа № 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20" w:hRule="exact"/>
        </w:trPr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7</w:t>
            </w:r>
          </w:p>
        </w:tc>
        <w:tc>
          <w:tcPr>
            <w:tcW w:w="7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52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Раздел 3.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РЕЧЬ. РЕЧЕВАЯ ДЕЯТЕЛЬНОСТЬ. ТЕКСТ</w:t>
            </w:r>
          </w:p>
        </w:tc>
      </w:tr>
      <w:tr>
        <w:trPr>
          <w:trHeight w:val="520" w:hRule="exact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Язык и речь.</w:t>
            </w:r>
          </w:p>
          <w:p>
            <w:pPr>
              <w:pStyle w:val="Normal"/>
              <w:widowControl w:val="false"/>
              <w:spacing w:lineRule="auto" w:line="228" w:before="20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Средства выразительности устной речи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footerReference w:type="default" r:id="rId4"/>
          <w:footerReference w:type="first" r:id="rId5"/>
          <w:type w:val="nextPage"/>
          <w:pgSz w:w="16838" w:h="11906"/>
          <w:pgMar w:left="666" w:right="640" w:gutter="0" w:header="0" w:top="282" w:footer="720" w:bottom="777"/>
          <w:pgNumType w:fmt="decimal"/>
          <w:formProt w:val="false"/>
          <w:textDirection w:val="lrTb"/>
          <w:docGrid w:type="default" w:linePitch="360" w:charSpace="8192"/>
        </w:sectPr>
      </w:pPr>
    </w:p>
    <w:tbl>
      <w:tblPr>
        <w:tblW w:w="15284" w:type="dxa"/>
        <w:jc w:val="left"/>
        <w:tblInd w:w="-10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4"/>
        <w:gridCol w:w="6291"/>
        <w:gridCol w:w="576"/>
        <w:gridCol w:w="1814"/>
        <w:gridCol w:w="1860"/>
        <w:gridCol w:w="4238"/>
      </w:tblGrid>
      <w:tr>
        <w:trPr>
          <w:trHeight w:val="540" w:hRule="exact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spacing w:lineRule="exact" w:line="528" w:before="0" w:after="0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5502" w:type="dxa"/>
        <w:jc w:val="left"/>
        <w:tblInd w:w="-10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2"/>
        <w:gridCol w:w="6295"/>
        <w:gridCol w:w="575"/>
        <w:gridCol w:w="1814"/>
        <w:gridCol w:w="1860"/>
        <w:gridCol w:w="4237"/>
        <w:gridCol w:w="218"/>
      </w:tblGrid>
      <w:tr>
        <w:trPr>
          <w:trHeight w:val="540" w:hRule="exact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Текст и его строение.</w:t>
            </w:r>
          </w:p>
          <w:p>
            <w:pPr>
              <w:pStyle w:val="Normal"/>
              <w:widowControl w:val="false"/>
              <w:spacing w:lineRule="auto" w:line="228" w:before="20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Композиционные особенности описания, повествования, рассуждения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Функциональные разновидности языка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50" w:hRule="exact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3.4.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Разговорная речь. Просьба, извинение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40" w:hRule="exact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4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3.5.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4" w:after="0"/>
              <w:ind w:left="72" w:right="41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Официально-деловой стиль.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Объявление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4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4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4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40" w:hRule="exact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3.6.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ind w:left="72" w:right="2160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Научно-учебный подстиль. План ответа на уроке, план текста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40" w:hRule="exact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3.7.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ind w:left="72" w:right="432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Публицистический стиль.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Устное выступление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732" w:hRule="exact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3.8.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ind w:left="72" w:right="4608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Язык художественной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литературы.</w:t>
            </w:r>
          </w:p>
          <w:p>
            <w:pPr>
              <w:pStyle w:val="Normal"/>
              <w:widowControl w:val="false"/>
              <w:spacing w:lineRule="auto" w:line="228" w:before="20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Литературная сказка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40" w:hRule="exact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3.9.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left="72" w:right="360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Язык художественной литературы.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Рассказ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3.10.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Особенности языка фольклорных текстов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18" w:hRule="exact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3.11.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Текст и его строение.</w:t>
            </w:r>
          </w:p>
          <w:p>
            <w:pPr>
              <w:pStyle w:val="Normal"/>
              <w:widowControl w:val="false"/>
              <w:spacing w:lineRule="auto" w:line="240" w:before="20" w:after="0"/>
              <w:ind w:left="72" w:right="4176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Представление проектных,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исследовательских работ.</w:t>
            </w:r>
          </w:p>
          <w:p>
            <w:pPr>
              <w:pStyle w:val="Normal"/>
              <w:widowControl w:val="false"/>
              <w:spacing w:lineRule="auto" w:line="240" w:before="20" w:after="0"/>
              <w:ind w:left="72" w:right="518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Проверочная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работа № 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6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7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6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Резервное время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6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34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3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28" w:before="188" w:after="92"/>
        <w:rPr>
          <w:sz w:val="24"/>
          <w:szCs w:val="24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</w:rPr>
        <w:t>6 КЛАСС</w:t>
      </w:r>
    </w:p>
    <w:tbl>
      <w:tblPr>
        <w:tblW w:w="15502" w:type="dxa"/>
        <w:jc w:val="left"/>
        <w:tblInd w:w="-10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395"/>
        <w:gridCol w:w="10124"/>
        <w:gridCol w:w="527"/>
        <w:gridCol w:w="1107"/>
        <w:gridCol w:w="1138"/>
        <w:gridCol w:w="2210"/>
      </w:tblGrid>
      <w:tr>
        <w:trPr>
          <w:trHeight w:val="348" w:hRule="exact"/>
        </w:trPr>
        <w:tc>
          <w:tcPr>
            <w:tcW w:w="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10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Количество часов</w:t>
            </w:r>
          </w:p>
        </w:tc>
        <w:tc>
          <w:tcPr>
            <w:tcW w:w="2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>
        <w:trPr>
          <w:trHeight w:val="542" w:hRule="exact"/>
        </w:trPr>
        <w:tc>
          <w:tcPr>
            <w:tcW w:w="3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1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контрольные работы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практические работы</w:t>
            </w:r>
          </w:p>
        </w:tc>
        <w:tc>
          <w:tcPr>
            <w:tcW w:w="22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Раздел 1. ЯЗЫК И КУЛЬТУРА</w:t>
            </w:r>
          </w:p>
        </w:tc>
      </w:tr>
      <w:tr>
        <w:trPr>
          <w:trHeight w:val="348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10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Краткая история русского литературного языка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10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Диалекты как часть народной культуры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40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10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ind w:left="72" w:right="403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Лексические заимствования как результат взаимодействия национальных культур.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Особенности освоения иноязычной лексики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28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1.4.</w:t>
            </w:r>
          </w:p>
        </w:tc>
        <w:tc>
          <w:tcPr>
            <w:tcW w:w="10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Современные неологизмы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spacing w:lineRule="exact" w:line="14"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sectPr>
          <w:footerReference w:type="default" r:id="rId6"/>
          <w:footerReference w:type="first" r:id="rId7"/>
          <w:type w:val="nextPage"/>
          <w:pgSz w:w="16838" w:h="11906"/>
          <w:pgMar w:left="666" w:right="640" w:gutter="0" w:header="0" w:top="16" w:footer="720" w:bottom="777"/>
          <w:pgNumType w:fmt="decimal"/>
          <w:formProt w:val="false"/>
          <w:textDirection w:val="lrTb"/>
          <w:docGrid w:type="default" w:linePitch="360" w:charSpace="8192"/>
        </w:sect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5502" w:type="dxa"/>
        <w:jc w:val="left"/>
        <w:tblInd w:w="-10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395"/>
        <w:gridCol w:w="10124"/>
        <w:gridCol w:w="527"/>
        <w:gridCol w:w="1107"/>
        <w:gridCol w:w="1138"/>
        <w:gridCol w:w="2210"/>
      </w:tblGrid>
      <w:tr>
        <w:trPr>
          <w:trHeight w:val="348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1.5.</w:t>
            </w:r>
          </w:p>
        </w:tc>
        <w:tc>
          <w:tcPr>
            <w:tcW w:w="10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Национально-культурная специфика русской фразеологии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732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1.6.</w:t>
            </w:r>
          </w:p>
        </w:tc>
        <w:tc>
          <w:tcPr>
            <w:tcW w:w="10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left="72" w:right="43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Лексика и фразеология русского языка с точки зрения отражения в ней культуры и истории народа - носителя языка.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Представление проектных, исследовательских работ.</w:t>
            </w:r>
          </w:p>
          <w:p>
            <w:pPr>
              <w:pStyle w:val="Normal"/>
              <w:widowControl w:val="false"/>
              <w:spacing w:lineRule="auto" w:line="228" w:before="2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Проверочная работа № 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0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10</w:t>
            </w:r>
          </w:p>
        </w:tc>
        <w:tc>
          <w:tcPr>
            <w:tcW w:w="4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50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Раздел 2. КУЛЬТУРА РЕЧИ</w:t>
            </w:r>
          </w:p>
        </w:tc>
      </w:tr>
      <w:tr>
        <w:trPr>
          <w:trHeight w:val="348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4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10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4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Основные орфоэпические нормы современного русского литературного языка.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Стилистические особенности произношения и ударения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4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4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4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10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Основные лексические нормы современного русского литературного языка.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Синонимы, антонимы, омонимы и точность речи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40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10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ind w:left="72" w:right="43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Основные грамматические нормы современного русского литературного языка. Особенности словоизменения имён существительных, имён прилагательных, местоимений‚ порядковых и количественных числительных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2.4.</w:t>
            </w:r>
          </w:p>
        </w:tc>
        <w:tc>
          <w:tcPr>
            <w:tcW w:w="10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Речевой этикет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40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2.5.</w:t>
            </w:r>
          </w:p>
        </w:tc>
        <w:tc>
          <w:tcPr>
            <w:tcW w:w="10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ind w:left="72" w:right="432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«Правила хорошей речи». Представление проектных,исследовательских работ.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Проверочная работа № 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0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14</w:t>
            </w:r>
          </w:p>
        </w:tc>
        <w:tc>
          <w:tcPr>
            <w:tcW w:w="4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Раздел 3. РЕЧЬ. РЕЧЕВАЯ ДЕЯТЕЛЬНОСТЬ. ТЕКСТ</w:t>
            </w:r>
          </w:p>
        </w:tc>
      </w:tr>
      <w:tr>
        <w:trPr>
          <w:trHeight w:val="542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10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left="72" w:right="7776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Эффективные приёмы чтения.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Этапы работы с текстом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4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10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4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Тематическое единство текста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4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4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4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10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Тексты описательного типа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40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3.4.</w:t>
            </w:r>
          </w:p>
        </w:tc>
        <w:tc>
          <w:tcPr>
            <w:tcW w:w="10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ind w:left="72" w:right="73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Разговорная речь. Рассказ о событии.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Бывальщина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40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3.5.</w:t>
            </w:r>
          </w:p>
        </w:tc>
        <w:tc>
          <w:tcPr>
            <w:tcW w:w="10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Научный стиль.</w:t>
            </w:r>
          </w:p>
          <w:p>
            <w:pPr>
              <w:pStyle w:val="Normal"/>
              <w:widowControl w:val="false"/>
              <w:spacing w:lineRule="auto" w:line="228" w:before="1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Словарная статья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3.6.</w:t>
            </w:r>
          </w:p>
        </w:tc>
        <w:tc>
          <w:tcPr>
            <w:tcW w:w="10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Научное сообщение. Устный ответ. Виды ответов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40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3.7.</w:t>
            </w:r>
          </w:p>
        </w:tc>
        <w:tc>
          <w:tcPr>
            <w:tcW w:w="10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left="72" w:right="489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Диалог с текстом. Представление проектных, исследовательских работ.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Проверочная работа № 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0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8</w:t>
            </w:r>
          </w:p>
        </w:tc>
        <w:tc>
          <w:tcPr>
            <w:tcW w:w="4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0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Резервное время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4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0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34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3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28" w:before="188" w:after="94"/>
        <w:rPr>
          <w:sz w:val="24"/>
          <w:szCs w:val="24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</w:rPr>
        <w:t>7 КЛАСС</w:t>
      </w:r>
    </w:p>
    <w:tbl>
      <w:tblPr>
        <w:tblW w:w="15502" w:type="dxa"/>
        <w:jc w:val="left"/>
        <w:tblInd w:w="-10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39"/>
        <w:gridCol w:w="7360"/>
        <w:gridCol w:w="529"/>
        <w:gridCol w:w="1621"/>
        <w:gridCol w:w="1656"/>
        <w:gridCol w:w="3796"/>
      </w:tblGrid>
      <w:tr>
        <w:trPr>
          <w:trHeight w:val="348" w:hRule="exact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№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7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3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Количество часов</w:t>
            </w:r>
          </w:p>
        </w:tc>
        <w:tc>
          <w:tcPr>
            <w:tcW w:w="3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>
        <w:trPr>
          <w:trHeight w:val="540" w:hRule="exact"/>
        </w:trPr>
        <w:tc>
          <w:tcPr>
            <w:tcW w:w="5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3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контрольные работы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практические работы</w:t>
            </w:r>
          </w:p>
        </w:tc>
        <w:tc>
          <w:tcPr>
            <w:tcW w:w="37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28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Раздел 1.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ЯЗЫК И КУЛЬТУРА</w:t>
            </w:r>
          </w:p>
        </w:tc>
      </w:tr>
    </w:tbl>
    <w:p>
      <w:pPr>
        <w:sectPr>
          <w:footerReference w:type="default" r:id="rId8"/>
          <w:footerReference w:type="first" r:id="rId9"/>
          <w:type w:val="nextPage"/>
          <w:pgSz w:w="16838" w:h="11906"/>
          <w:pgMar w:left="666" w:right="640" w:gutter="0" w:header="0" w:top="284" w:footer="720" w:bottom="777"/>
          <w:pgNumType w:fmt="decimal"/>
          <w:formProt w:val="false"/>
          <w:textDirection w:val="lrTb"/>
          <w:docGrid w:type="default" w:linePitch="360" w:charSpace="8192"/>
        </w:sectPr>
      </w:pPr>
    </w:p>
    <w:p>
      <w:p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5502" w:type="dxa"/>
        <w:jc w:val="left"/>
        <w:tblInd w:w="-10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39"/>
        <w:gridCol w:w="7360"/>
        <w:gridCol w:w="529"/>
        <w:gridCol w:w="1621"/>
        <w:gridCol w:w="1656"/>
        <w:gridCol w:w="3796"/>
      </w:tblGrid>
      <w:tr>
        <w:trPr>
          <w:trHeight w:val="444" w:hRule="exact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Русский язык как развивающееся явление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40" w:hRule="exact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left="72" w:right="38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Устаревшие слова - живые свидетели истории.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Историзмы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Архаизмы в составе устаревших слов русского языка и их особенности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1.4.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Перераспределение пластов лексики между активным и пассивным запасом слов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50" w:hRule="exact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1.5.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Употребление иноязычных слов как проблема культуры речи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40" w:hRule="exact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1.6.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Русский язык как развивающееся явление.Представление проектных, исследовательских работ.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Проверочная работа № 1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7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11</w:t>
            </w:r>
          </w:p>
        </w:tc>
        <w:tc>
          <w:tcPr>
            <w:tcW w:w="7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Раздел 2.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КУЛЬТУРА РЕЧИ</w:t>
            </w:r>
          </w:p>
        </w:tc>
      </w:tr>
      <w:tr>
        <w:trPr>
          <w:trHeight w:val="348" w:hRule="exact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Основные орфоэпические нормы современного русского литературного языка.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Нормы акцентологии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40" w:hRule="exact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left="72" w:right="172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Основные лексические нормы современного русского литературного языка.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Паронимы и точность речи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40" w:hRule="exact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left="72" w:right="144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Основные грамматические нормы современного русского литературного языка.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Типичные грамматические ошибки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2.4.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Речевой этикет: русская этикетная речевая манера общения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734" w:hRule="exact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2.5.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left="72" w:right="288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«Давайте поговорим о русском речевом этикете!». Представление проектных, исследовательских работ.</w:t>
            </w:r>
          </w:p>
          <w:p>
            <w:pPr>
              <w:pStyle w:val="Normal"/>
              <w:widowControl w:val="false"/>
              <w:spacing w:lineRule="auto" w:line="228" w:before="20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Проверочная работа № 2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7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12</w:t>
            </w:r>
          </w:p>
        </w:tc>
        <w:tc>
          <w:tcPr>
            <w:tcW w:w="7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Раздел 3.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РЕЧЬ. ТЕКСТ</w:t>
            </w:r>
          </w:p>
        </w:tc>
      </w:tr>
      <w:tr>
        <w:trPr>
          <w:trHeight w:val="348" w:hRule="exact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Традиции русского речевого общения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732" w:hRule="exact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Текст.</w:t>
            </w:r>
          </w:p>
          <w:p>
            <w:pPr>
              <w:pStyle w:val="Normal"/>
              <w:widowControl w:val="false"/>
              <w:spacing w:lineRule="auto" w:line="240" w:before="20" w:after="0"/>
              <w:ind w:left="72" w:right="475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Виды абзацев. Заголовки текстов,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их типы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Разговорная речь. Спор и дискуссия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3.4.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Публицистический стиль. Путевые заметки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3.5.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Текст рекламного объявления, его языковые и структурные особенности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42" w:hRule="exact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3.6.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left="72" w:right="475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Язык художественной литературы.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Притча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40" w:hRule="exact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3.7.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ind w:left="72" w:right="144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Основные признаки текста. Представление проектных, исследовательских работ.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Проверочная работа № 3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7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7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7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Резервное время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28" w:hRule="exact"/>
        </w:trPr>
        <w:tc>
          <w:tcPr>
            <w:tcW w:w="7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34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footerReference w:type="default" r:id="rId10"/>
          <w:footerReference w:type="first" r:id="rId11"/>
          <w:type w:val="nextPage"/>
          <w:pgSz w:w="16838" w:h="11906"/>
          <w:pgMar w:left="666" w:right="640" w:gutter="0" w:header="0" w:top="284" w:footer="720" w:bottom="777"/>
          <w:pgNumType w:fmt="decimal"/>
          <w:formProt w:val="false"/>
          <w:textDirection w:val="lrTb"/>
          <w:docGrid w:type="default" w:linePitch="360" w:charSpace="8192"/>
        </w:sectPr>
      </w:pPr>
    </w:p>
    <w:p>
      <w:pPr>
        <w:pStyle w:val="Normal"/>
        <w:spacing w:lineRule="exact" w:line="220" w:before="0" w:after="8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28" w:before="0" w:after="92"/>
        <w:rPr>
          <w:sz w:val="24"/>
          <w:szCs w:val="24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</w:rPr>
        <w:t>8 КЛАСС</w:t>
      </w:r>
    </w:p>
    <w:tbl>
      <w:tblPr>
        <w:tblW w:w="15502" w:type="dxa"/>
        <w:jc w:val="left"/>
        <w:tblInd w:w="-10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395"/>
        <w:gridCol w:w="9186"/>
        <w:gridCol w:w="529"/>
        <w:gridCol w:w="1235"/>
        <w:gridCol w:w="1262"/>
        <w:gridCol w:w="2894"/>
      </w:tblGrid>
      <w:tr>
        <w:trPr>
          <w:trHeight w:val="348" w:hRule="exact"/>
        </w:trPr>
        <w:tc>
          <w:tcPr>
            <w:tcW w:w="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9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3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Количество часов</w:t>
            </w:r>
          </w:p>
        </w:tc>
        <w:tc>
          <w:tcPr>
            <w:tcW w:w="2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left="72" w:right="86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>
        <w:trPr>
          <w:trHeight w:val="540" w:hRule="exact"/>
        </w:trPr>
        <w:tc>
          <w:tcPr>
            <w:tcW w:w="3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1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контрольные работы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практические работы</w:t>
            </w:r>
          </w:p>
        </w:tc>
        <w:tc>
          <w:tcPr>
            <w:tcW w:w="28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Раздел 1.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ЯЗЫК И КУЛЬТУРА</w:t>
            </w:r>
          </w:p>
        </w:tc>
      </w:tr>
      <w:tr>
        <w:trPr>
          <w:trHeight w:val="350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Исконно русская лексика и её особенности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Старославянизмы и их роль в развитии русского литературного языка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Иноязычные слова в разговорной речи, дисплейных текстах, современной публицистике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40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1.4.</w:t>
            </w:r>
          </w:p>
        </w:tc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ind w:left="72" w:right="4464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Речевой этикет в русской культуре и его основные особенности.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Русский человек в обращении к другим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732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1.5.</w:t>
            </w:r>
          </w:p>
        </w:tc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ind w:left="72" w:right="43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Развитие лексического состава русского языка: история и современность.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Представление проектных, исследовательских работ.</w:t>
            </w:r>
          </w:p>
          <w:p>
            <w:pPr>
              <w:pStyle w:val="Normal"/>
              <w:widowControl w:val="false"/>
              <w:spacing w:lineRule="auto" w:line="228" w:before="2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Проверочная работа № 1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9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11</w:t>
            </w:r>
          </w:p>
        </w:tc>
        <w:tc>
          <w:tcPr>
            <w:tcW w:w="5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Раздел 2.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КУЛЬТУРА РЕЧИ</w:t>
            </w:r>
          </w:p>
        </w:tc>
      </w:tr>
      <w:tr>
        <w:trPr>
          <w:trHeight w:val="540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left="72" w:right="144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Основные орфоэпические нормы современного русского литературного языка.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Типичные орфоэпические и акцентологические ошибки в современной речи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42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ind w:left="72" w:right="360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Основные лексические нормы современного русского литературного языка.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Терминология и точность речи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40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ind w:left="72" w:right="3888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Основные грамматические нормы. Типичные грамматические ошибки в согласовании и управлении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2.4.</w:t>
            </w:r>
          </w:p>
        </w:tc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Особенности современного речевого этикета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732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2.5.</w:t>
            </w:r>
          </w:p>
        </w:tc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ind w:left="72" w:right="864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«Без грамматической ошибки я русской речи не люблю (А. С. Пушкин). Ошибки в речи современного школьника». Презентация проектных, исследовательских работ.</w:t>
            </w:r>
          </w:p>
          <w:p>
            <w:pPr>
              <w:pStyle w:val="Normal"/>
              <w:widowControl w:val="false"/>
              <w:spacing w:lineRule="auto" w:line="228" w:before="20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Проверочная работа № 2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9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11</w:t>
            </w:r>
          </w:p>
        </w:tc>
        <w:tc>
          <w:tcPr>
            <w:tcW w:w="5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Раздел 3.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РЕЧЬ. РЕЧЕВАЯ ДЕЯТЕЛЬНОСТЬ. ТЕКСТ</w:t>
            </w:r>
          </w:p>
        </w:tc>
      </w:tr>
      <w:tr>
        <w:trPr>
          <w:trHeight w:val="540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Информация: способы и средства её получения и переработки. Слушание как вид речевой деятельности.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Эффективные приёмы слушания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42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left="72" w:right="288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Аргументация. Правила эффективной аргументации. Доказательство и его структура.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Виды доказательств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Разговорная речь. Самопрезентация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76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3.4.</w:t>
            </w:r>
          </w:p>
        </w:tc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ind w:left="72" w:right="691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Научный стиль речи. Реферат.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Учебно-научная дискуссия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28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3.5.</w:t>
            </w:r>
          </w:p>
        </w:tc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Язык художественной литературы. Сочинение в жанре письма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footerReference w:type="default" r:id="rId12"/>
          <w:footerReference w:type="first" r:id="rId13"/>
          <w:type w:val="nextPage"/>
          <w:pgSz w:w="16838" w:h="11906"/>
          <w:pgMar w:left="666" w:right="640" w:gutter="0" w:header="0" w:top="302" w:footer="720" w:bottom="777"/>
          <w:pgNumType w:fmt="decimal"/>
          <w:formProt w:val="false"/>
          <w:textDirection w:val="lrTb"/>
          <w:docGrid w:type="default" w:linePitch="360" w:charSpace="8192"/>
        </w:sectPr>
      </w:pPr>
    </w:p>
    <w:p>
      <w:p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5502" w:type="dxa"/>
        <w:jc w:val="left"/>
        <w:tblInd w:w="-10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395"/>
        <w:gridCol w:w="9186"/>
        <w:gridCol w:w="529"/>
        <w:gridCol w:w="1235"/>
        <w:gridCol w:w="1262"/>
        <w:gridCol w:w="2894"/>
      </w:tblGrid>
      <w:tr>
        <w:trPr>
          <w:trHeight w:val="732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3.6.</w:t>
            </w:r>
          </w:p>
        </w:tc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left="72" w:right="4464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Эффективные приёмы работы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с текстом. Представление проектных, исследовательских работ.</w:t>
            </w:r>
          </w:p>
          <w:p>
            <w:pPr>
              <w:pStyle w:val="Normal"/>
              <w:widowControl w:val="false"/>
              <w:spacing w:lineRule="auto" w:line="228" w:before="20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Проверочная работа № 3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9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11</w:t>
            </w:r>
          </w:p>
        </w:tc>
        <w:tc>
          <w:tcPr>
            <w:tcW w:w="5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9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Резервное время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5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50" w:hRule="exact"/>
        </w:trPr>
        <w:tc>
          <w:tcPr>
            <w:tcW w:w="9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34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28" w:before="186" w:after="94"/>
        <w:rPr>
          <w:sz w:val="24"/>
          <w:szCs w:val="24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</w:rPr>
        <w:t>9 КЛАСС</w:t>
      </w:r>
    </w:p>
    <w:tbl>
      <w:tblPr>
        <w:tblW w:w="15308" w:type="dxa"/>
        <w:jc w:val="left"/>
        <w:tblInd w:w="-10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396"/>
        <w:gridCol w:w="7995"/>
        <w:gridCol w:w="530"/>
        <w:gridCol w:w="1465"/>
        <w:gridCol w:w="1500"/>
        <w:gridCol w:w="3421"/>
      </w:tblGrid>
      <w:tr>
        <w:trPr>
          <w:trHeight w:val="348" w:hRule="exact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7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3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Количество часов</w:t>
            </w:r>
          </w:p>
        </w:tc>
        <w:tc>
          <w:tcPr>
            <w:tcW w:w="3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>
        <w:trPr>
          <w:trHeight w:val="540" w:hRule="exact"/>
        </w:trPr>
        <w:tc>
          <w:tcPr>
            <w:tcW w:w="3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9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ind w:left="72" w:right="43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контрольные работы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практические работы</w:t>
            </w:r>
          </w:p>
        </w:tc>
        <w:tc>
          <w:tcPr>
            <w:tcW w:w="34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53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Раздел 1.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ЯЗЫК И КУЛЬТУРА</w:t>
            </w:r>
          </w:p>
        </w:tc>
      </w:tr>
      <w:tr>
        <w:trPr>
          <w:trHeight w:val="540" w:hRule="exact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left="72" w:right="316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Отражение в русском языке культуры и истории русского народа.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Ключевые слова русской культуры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Крылатые слова и выражения в русском языке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Развитие русского языка как закономерный процесс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40" w:hRule="exact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1.4.</w:t>
            </w: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left="72" w:right="144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Активизация процесса заимствования иноязычных слов. Словообразовательные неологизмы в современном русском языке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42" w:hRule="exact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1.5.</w:t>
            </w: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left="72" w:right="1008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Переосмысление значений слов в современном русском языке. Стилистическая переоценка слов в современном русском литературном языке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732" w:hRule="exact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1.6.</w:t>
            </w: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7" w:before="76" w:after="0"/>
              <w:ind w:left="72" w:right="86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Русский язык как зеркало национальной культуры и истории народа.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Представление проектных, исследовательских работ.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Проверочная работа № 1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8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11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53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Раздел 2.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КУЛЬТУРА РЕЧИ</w:t>
            </w:r>
          </w:p>
        </w:tc>
      </w:tr>
      <w:tr>
        <w:trPr>
          <w:trHeight w:val="540" w:hRule="exact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left="72" w:right="216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Основные орфоэпические нормы современного русского литературного языка.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Активные процессы в области произношения и ударения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40" w:hRule="exact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left="72" w:right="244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Основные лексические нормы современного русского литературного языка.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Лексическая сочетаемость слова и точность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734" w:hRule="exact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Основные грамматические нормы современного русского литературного языка.</w:t>
            </w:r>
          </w:p>
          <w:p>
            <w:pPr>
              <w:pStyle w:val="Normal"/>
              <w:widowControl w:val="false"/>
              <w:spacing w:lineRule="auto" w:line="240" w:before="20" w:after="0"/>
              <w:ind w:left="72" w:right="43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Типичные ошибки в предложно-падежном управлении, в построении простого осложнённого и сложного предложений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2.4.</w:t>
            </w: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Речевой этикет в электронной коммуникации, в ситуациях делового общения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732" w:hRule="exact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2.5.</w:t>
            </w:r>
          </w:p>
        </w:tc>
        <w:tc>
          <w:tcPr>
            <w:tcW w:w="7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ind w:left="72" w:right="288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«Языковой вкус интернет-эпохи в России». Общение в Интернете. Представление результатов проектных работ.</w:t>
            </w:r>
          </w:p>
          <w:p>
            <w:pPr>
              <w:pStyle w:val="Normal"/>
              <w:widowControl w:val="false"/>
              <w:spacing w:lineRule="auto" w:line="228" w:before="1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Проверочная работа № 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28" w:hRule="exact"/>
        </w:trPr>
        <w:tc>
          <w:tcPr>
            <w:tcW w:w="8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12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footerReference w:type="default" r:id="rId14"/>
          <w:footerReference w:type="first" r:id="rId15"/>
          <w:type w:val="nextPage"/>
          <w:pgSz w:w="16838" w:h="11906"/>
          <w:pgMar w:left="666" w:right="640" w:gutter="0" w:header="0" w:top="284" w:footer="720" w:bottom="777"/>
          <w:pgNumType w:fmt="decimal"/>
          <w:formProt w:val="false"/>
          <w:textDirection w:val="lrTb"/>
          <w:docGrid w:type="default" w:linePitch="360" w:charSpace="8192"/>
        </w:sectPr>
      </w:pPr>
    </w:p>
    <w:p>
      <w:p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5502" w:type="dxa"/>
        <w:jc w:val="left"/>
        <w:tblInd w:w="-10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395"/>
        <w:gridCol w:w="7996"/>
        <w:gridCol w:w="530"/>
        <w:gridCol w:w="1465"/>
        <w:gridCol w:w="1499"/>
        <w:gridCol w:w="3423"/>
        <w:gridCol w:w="193"/>
      </w:tblGrid>
      <w:tr>
        <w:trPr>
          <w:trHeight w:val="348" w:hRule="exact"/>
        </w:trPr>
        <w:tc>
          <w:tcPr>
            <w:tcW w:w="153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Раздел 3.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РЕЧЬ. РЕЧЕВАЯ ДЕЯТЕЛЬНОСТЬ. ТЕКСТ</w:t>
            </w:r>
          </w:p>
        </w:tc>
        <w:tc>
          <w:tcPr>
            <w:tcW w:w="19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</w:p>
        </w:tc>
      </w:tr>
      <w:tr>
        <w:trPr>
          <w:trHeight w:val="348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Русский язык в Интернете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3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Виды преобразования текстов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3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Разговорная речь. Анекдот, шутка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3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3.4.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Официально-деловой стиль. Деловое письмо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3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50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3.5.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Учебно-научный стиль. Доклад, сообщение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3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3.6.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Публицистический стиль. Проблемный очерк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3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3.7.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Язык художественной литературы. Прецедентные тексты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3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40" w:hRule="exact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3.8.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ind w:left="72" w:right="72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Текст и способы его представления. Язык Интернета. Представление результатов проектных работ.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Проверочная работа № 3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3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8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6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3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8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Резервное время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6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28" w:hRule="exact"/>
        </w:trPr>
        <w:tc>
          <w:tcPr>
            <w:tcW w:w="8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footerReference w:type="default" r:id="rId16"/>
          <w:footerReference w:type="first" r:id="rId17"/>
          <w:type w:val="nextPage"/>
          <w:pgSz w:w="16838" w:h="11906"/>
          <w:pgMar w:left="666" w:right="640" w:gutter="0" w:header="0" w:top="284" w:footer="720" w:bottom="1440"/>
          <w:pgNumType w:fmt="decimal"/>
          <w:formProt w:val="false"/>
          <w:textDirection w:val="lrTb"/>
          <w:docGrid w:type="default" w:linePitch="360" w:charSpace="8192"/>
        </w:sectPr>
      </w:pPr>
    </w:p>
    <w:p>
      <w:pPr>
        <w:pStyle w:val="Normal"/>
        <w:spacing w:lineRule="exact" w:line="220" w:before="0" w:after="78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379" w:before="0" w:after="140"/>
        <w:ind w:right="6624" w:hanging="0"/>
        <w:rPr>
          <w:sz w:val="24"/>
          <w:szCs w:val="24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</w:rPr>
        <w:t xml:space="preserve">ПОУРОЧНОЕ ПЛАНИРОВАНИЕ 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b/>
          <w:color w:val="000000"/>
          <w:sz w:val="24"/>
          <w:szCs w:val="24"/>
        </w:rPr>
        <w:t>5 КЛАСС</w:t>
      </w:r>
    </w:p>
    <w:tbl>
      <w:tblPr>
        <w:tblW w:w="10552" w:type="dxa"/>
        <w:jc w:val="left"/>
        <w:tblInd w:w="-10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5"/>
        <w:gridCol w:w="4837"/>
        <w:gridCol w:w="731"/>
        <w:gridCol w:w="1621"/>
        <w:gridCol w:w="1667"/>
        <w:gridCol w:w="1190"/>
      </w:tblGrid>
      <w:tr>
        <w:trPr>
          <w:trHeight w:val="492" w:hRule="exact"/>
        </w:trPr>
        <w:tc>
          <w:tcPr>
            <w:tcW w:w="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4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 xml:space="preserve">Виды,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 xml:space="preserve">формы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контроля</w:t>
            </w:r>
          </w:p>
        </w:tc>
      </w:tr>
      <w:tr>
        <w:trPr>
          <w:trHeight w:val="828" w:hRule="exact"/>
        </w:trPr>
        <w:tc>
          <w:tcPr>
            <w:tcW w:w="5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11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57" w:right="57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Русский язык — национальный язык русского народа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57" w:right="57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Краткая история русской письменности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3.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57" w:right="57" w:hanging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Краткая история русской письменности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57" w:right="57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Язык как зеркало национальной культуры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720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Слово как хранилище материальной и духовной культуры народа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17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98" w:after="0"/>
              <w:ind w:left="72" w:right="144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Загадки. Метафоричность русской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загадки.Метафоры общеязыковые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ихудожественные, их национально-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культурная специфика.Метафора,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олицетворение, эпитет как изобразительные средства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17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98" w:after="0"/>
              <w:ind w:left="72" w:right="144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Загадки. Метафоричность русской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загадки.Метафоры общеязыковые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ихудожественные, их национально-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культурная специфика.Метафора,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олицетворение, эпитет как изобразительные средства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</w:p>
        </w:tc>
      </w:tr>
    </w:tbl>
    <w:tbl>
      <w:tblPr>
        <w:tblpPr w:bottomFromText="0" w:horzAnchor="margin" w:leftFromText="180" w:rightFromText="180" w:tblpX="0" w:tblpY="1" w:topFromText="0" w:vertAnchor="text"/>
        <w:tblW w:w="10552" w:type="dxa"/>
        <w:jc w:val="left"/>
        <w:tblInd w:w="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5"/>
        <w:gridCol w:w="4837"/>
        <w:gridCol w:w="731"/>
        <w:gridCol w:w="1621"/>
        <w:gridCol w:w="1667"/>
        <w:gridCol w:w="1190"/>
      </w:tblGrid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115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Национальная специфика русского фольклора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Крылатые слова, пословицы, поговорки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Крылатые слова, пословицы, поговорки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11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Русские имена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500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12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Язык как зеркало национальной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культуры. Представление проектных,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исследовательских работ. Проверочная работа№ 1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13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Современный русский литературный язык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30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14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100" w:after="0"/>
              <w:ind w:left="72" w:right="288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Русская орфоэпия. Нормы произношения и ударения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4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15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288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Речь точная и выразительная. Основные лексические нормы современного русского литературного языка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4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288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Речь точная и выразительная. Основные лексические нормы современного русского литературного языка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</w:p>
        </w:tc>
      </w:tr>
    </w:tbl>
    <w:p>
      <w:pPr>
        <w:sectPr>
          <w:footerReference w:type="default" r:id="rId18"/>
          <w:footerReference w:type="first" r:id="rId19"/>
          <w:type w:val="nextPage"/>
          <w:pgSz w:w="11906" w:h="16838"/>
          <w:pgMar w:left="666" w:right="650" w:gutter="0" w:header="0" w:top="298" w:footer="720" w:bottom="1060"/>
          <w:pgNumType w:fmt="decimal"/>
          <w:formProt w:val="false"/>
          <w:textDirection w:val="lrTb"/>
          <w:docGrid w:type="default" w:linePitch="360" w:charSpace="8192"/>
        </w:sectPr>
      </w:pPr>
    </w:p>
    <w:p>
      <w:pPr>
        <w:pStyle w:val="Normal"/>
        <w:spacing w:lineRule="exact" w:line="220" w:before="0" w:after="66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</w:p>
    <w:tbl>
      <w:tblPr>
        <w:tblW w:w="10552" w:type="dxa"/>
        <w:jc w:val="left"/>
        <w:tblInd w:w="-10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5"/>
        <w:gridCol w:w="4837"/>
        <w:gridCol w:w="731"/>
        <w:gridCol w:w="1621"/>
        <w:gridCol w:w="1667"/>
        <w:gridCol w:w="1190"/>
      </w:tblGrid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17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144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Речь правильная. Основные грамматические нормы. Речевой этикет: нормы и традиции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</w:p>
        </w:tc>
      </w:tr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144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Речь правильная. Основные грамматические нормы. Речевой этикет: нормы и традиции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</w:p>
        </w:tc>
      </w:tr>
      <w:tr>
        <w:trPr>
          <w:trHeight w:val="1500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19.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720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«Живой как жизнь». Норма и её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варианты. Представление проектных, исследовательских работ. Проверочная работа № 2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0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20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576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Язык и речь. Средства выразительности устной речи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tbl>
      <w:tblPr>
        <w:tblpPr w:bottomFromText="0" w:horzAnchor="margin" w:leftFromText="180" w:rightFromText="180" w:tblpX="0" w:tblpY="1" w:topFromText="0" w:vertAnchor="text"/>
        <w:tblW w:w="10552" w:type="dxa"/>
        <w:jc w:val="left"/>
        <w:tblInd w:w="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5"/>
        <w:gridCol w:w="4837"/>
        <w:gridCol w:w="731"/>
        <w:gridCol w:w="1621"/>
        <w:gridCol w:w="1667"/>
        <w:gridCol w:w="1190"/>
      </w:tblGrid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576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Язык и речь. Средства выразительности устной речи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310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752" w:hanging="0"/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Текст и его строение. Композиционные особенности описания, повествования, рассуждения.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310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752" w:hanging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Текст и его строение. Композиционные особенности описания, повествования, рассуждения.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</w:p>
        </w:tc>
      </w:tr>
      <w:tr>
        <w:trPr>
          <w:trHeight w:val="720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24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Функциональные разновидности языка. Разговорная речь.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Просьба, извинение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</w:p>
        </w:tc>
      </w:tr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25.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Официально-деловой стиль.Объявлени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288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Научно-учебный подстиль. План ответа на уроке, план текста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129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Публицистический стиль.Устное выступление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288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Язык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художественнойлитературы.Литературная сказка. Рассказ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</w:p>
        </w:tc>
      </w:tr>
      <w:tr>
        <w:trPr>
          <w:trHeight w:val="47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29.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Особенности языка фольклорных текстов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</w:p>
        </w:tc>
      </w:tr>
    </w:tbl>
    <w:p>
      <w:pPr>
        <w:sectPr>
          <w:footerReference w:type="default" r:id="rId20"/>
          <w:footerReference w:type="first" r:id="rId21"/>
          <w:type w:val="nextPage"/>
          <w:pgSz w:w="11906" w:h="16838"/>
          <w:pgMar w:left="666" w:right="650" w:gutter="0" w:header="0" w:top="284" w:footer="720" w:bottom="777"/>
          <w:pgNumType w:fmt="decimal"/>
          <w:formProt w:val="false"/>
          <w:textDirection w:val="lrTb"/>
          <w:docGrid w:type="default" w:linePitch="360" w:charSpace="8192"/>
        </w:sectPr>
      </w:pPr>
    </w:p>
    <w:p>
      <w:pPr>
        <w:pStyle w:val="Normal"/>
        <w:spacing w:lineRule="exact" w:line="220" w:before="0" w:after="66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</w:p>
    <w:tbl>
      <w:tblPr>
        <w:tblW w:w="10552" w:type="dxa"/>
        <w:jc w:val="left"/>
        <w:tblInd w:w="-10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5"/>
        <w:gridCol w:w="4837"/>
        <w:gridCol w:w="731"/>
        <w:gridCol w:w="1621"/>
        <w:gridCol w:w="1667"/>
        <w:gridCol w:w="1190"/>
      </w:tblGrid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30.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Особенност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и языка фольклорных текстов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1008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Текст и его строение.Представление проектных,исследовательских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работ. Проверочнаяработа № 3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1008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Текст и его строение.Представление проектных,исследовательских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работ. Проверочнаяработа № 3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5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1008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Повторение и обобщение пройденного в 5 классе.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</w:p>
        </w:tc>
      </w:tr>
      <w:tr>
        <w:trPr>
          <w:trHeight w:val="49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34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28" w:hRule="exact"/>
        </w:trPr>
        <w:tc>
          <w:tcPr>
            <w:tcW w:w="5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1440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</w:tr>
    </w:tbl>
    <w:p>
      <w:pPr>
        <w:pStyle w:val="Normal"/>
        <w:spacing w:lineRule="auto" w:line="228" w:before="218" w:after="140"/>
        <w:rPr>
          <w:sz w:val="24"/>
          <w:szCs w:val="24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</w:rPr>
        <w:t>6 КЛАСС</w:t>
      </w:r>
    </w:p>
    <w:tbl>
      <w:tblPr>
        <w:tblW w:w="10552" w:type="dxa"/>
        <w:jc w:val="left"/>
        <w:tblInd w:w="-10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5"/>
        <w:gridCol w:w="4837"/>
        <w:gridCol w:w="731"/>
        <w:gridCol w:w="1621"/>
        <w:gridCol w:w="1667"/>
        <w:gridCol w:w="1190"/>
      </w:tblGrid>
      <w:tr>
        <w:trPr>
          <w:trHeight w:val="492" w:hRule="exact"/>
        </w:trPr>
        <w:tc>
          <w:tcPr>
            <w:tcW w:w="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4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 xml:space="preserve">Виды,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 xml:space="preserve">формы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контроля</w:t>
            </w:r>
          </w:p>
        </w:tc>
      </w:tr>
      <w:tr>
        <w:trPr>
          <w:trHeight w:val="828" w:hRule="exact"/>
        </w:trPr>
        <w:tc>
          <w:tcPr>
            <w:tcW w:w="5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11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43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Краткая история русского литературного языка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Диалекты как часть народной культуры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Диалекты как часть народной культуры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50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Лексические заимствования как результат взаимодействия национальных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культур.Особенности освоения иноязычной лексики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500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Лексические заимствования как результат взаимодействия национальных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культур.Особенности освоения иноязычной лексики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footerReference w:type="default" r:id="rId22"/>
          <w:footerReference w:type="first" r:id="rId23"/>
          <w:type w:val="nextPage"/>
          <w:pgSz w:w="11906" w:h="16838"/>
          <w:pgMar w:left="666" w:right="650" w:gutter="0" w:header="0" w:top="284" w:footer="720" w:bottom="850"/>
          <w:pgNumType w:fmt="decimal"/>
          <w:formProt w:val="false"/>
          <w:textDirection w:val="lrTb"/>
          <w:docGrid w:type="default" w:linePitch="360" w:charSpace="8192"/>
        </w:sectPr>
      </w:pPr>
    </w:p>
    <w:p>
      <w:p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552" w:type="dxa"/>
        <w:jc w:val="left"/>
        <w:tblInd w:w="-10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5"/>
        <w:gridCol w:w="4837"/>
        <w:gridCol w:w="731"/>
        <w:gridCol w:w="1621"/>
        <w:gridCol w:w="1667"/>
        <w:gridCol w:w="1190"/>
      </w:tblGrid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Современные неологизмы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Современные неологизмы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Национально-культурная специфика русской фразеологии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Национально-культурная специфика русской фразеологии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17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100" w:after="0"/>
              <w:ind w:left="72" w:right="43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Лексика и фразеология русского языка с точки зрения отражения в ней культуры и истории народа - носителя языка.</w:t>
            </w:r>
          </w:p>
          <w:p>
            <w:pPr>
              <w:pStyle w:val="Normal"/>
              <w:widowControl w:val="false"/>
              <w:spacing w:lineRule="auto" w:line="271" w:before="70" w:after="0"/>
              <w:ind w:left="72" w:right="720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Представление проектных,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исследовательских работ. Проверочная работа № 1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footerReference w:type="default" r:id="rId24"/>
          <w:footerReference w:type="first" r:id="rId25"/>
          <w:type w:val="nextPage"/>
          <w:pgSz w:w="11906" w:h="16838"/>
          <w:pgMar w:left="666" w:right="650" w:gutter="0" w:header="0" w:top="284" w:footer="720" w:bottom="777"/>
          <w:pgNumType w:fmt="decimal"/>
          <w:formProt w:val="false"/>
          <w:textDirection w:val="lrTb"/>
          <w:docGrid w:type="default" w:linePitch="360" w:charSpace="8192"/>
        </w:sectPr>
      </w:pPr>
    </w:p>
    <w:p>
      <w:p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552" w:type="dxa"/>
        <w:jc w:val="left"/>
        <w:tblInd w:w="-10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5"/>
        <w:gridCol w:w="4837"/>
        <w:gridCol w:w="731"/>
        <w:gridCol w:w="1621"/>
        <w:gridCol w:w="1667"/>
        <w:gridCol w:w="1190"/>
      </w:tblGrid>
      <w:tr>
        <w:trPr>
          <w:trHeight w:val="1500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11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орфоэпические нормы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современного русского литературного языка.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Стилистические особенности произношения и ударения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500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12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орфоэпические нормы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современного русского литературного языка.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Стилистические особенности произношения и ударения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50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13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орфоэпические нормы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современного русского литературного языка.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Стилистические особенности произношения и ударения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14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лексические нормы современного русского литературного языка.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Синонимы, антонимы, омонимы и точность речи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15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лексические нормы современного русского литературного языка.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Синонимы, антонимы, омонимы и точность речи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16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лексические нормы современного русского литературного языка.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Синонимы, антонимы, омонимы и точность речи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17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лексические нормы современного русского литературного языка.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Синонимы, антонимы, омонимы и точность речи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лексические нормы современного русского литературного языка.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Синонимы, антонимы, омонимы и точность речи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15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грамматические нормы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современного русского литературного языка.</w:t>
            </w:r>
          </w:p>
          <w:p>
            <w:pPr>
              <w:pStyle w:val="Normal"/>
              <w:widowControl w:val="false"/>
              <w:spacing w:before="70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словоизменения имён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существительных, имён прилагательных, местоимений‚ порядковых и количественных числительных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footerReference w:type="default" r:id="rId26"/>
          <w:footerReference w:type="first" r:id="rId27"/>
          <w:type w:val="nextPage"/>
          <w:pgSz w:w="11906" w:h="16838"/>
          <w:pgMar w:left="666" w:right="650" w:gutter="0" w:header="0" w:top="284" w:footer="720" w:bottom="777"/>
          <w:pgNumType w:fmt="decimal"/>
          <w:formProt w:val="false"/>
          <w:textDirection w:val="lrTb"/>
          <w:docGrid w:type="default" w:linePitch="360" w:charSpace="8192"/>
        </w:sectPr>
      </w:pPr>
    </w:p>
    <w:p>
      <w:p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552" w:type="dxa"/>
        <w:jc w:val="left"/>
        <w:tblInd w:w="-10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5"/>
        <w:gridCol w:w="4837"/>
        <w:gridCol w:w="731"/>
        <w:gridCol w:w="1621"/>
        <w:gridCol w:w="1667"/>
        <w:gridCol w:w="1190"/>
      </w:tblGrid>
      <w:tr>
        <w:trPr>
          <w:trHeight w:val="217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20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грамматические нормы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современного русского литературного языка.</w:t>
            </w:r>
          </w:p>
          <w:p>
            <w:pPr>
              <w:pStyle w:val="Normal"/>
              <w:widowControl w:val="false"/>
              <w:spacing w:before="70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словоизменения имён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существительных, имён прилагательных, местоимений‚ порядковых и количественных числительных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17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грамматические нормы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современного русского литературного языка.</w:t>
            </w:r>
          </w:p>
          <w:p>
            <w:pPr>
              <w:pStyle w:val="Normal"/>
              <w:widowControl w:val="false"/>
              <w:spacing w:before="70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словоизменения имён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существительных, имён прилагательных, местоимений‚ порядковых и количественных числительных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9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Речевой этикет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43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«Правила хорошей речи». Представление проектных,исследовательских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работ.Проверочная работа № 2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4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24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43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«Правила хорошей речи». Представление проектных,исследовательских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работ.Проверочная работа № 2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footerReference w:type="default" r:id="rId28"/>
          <w:footerReference w:type="first" r:id="rId29"/>
          <w:type w:val="nextPage"/>
          <w:pgSz w:w="11906" w:h="16838"/>
          <w:pgMar w:left="666" w:right="650" w:gutter="0" w:header="0" w:top="284" w:footer="720" w:bottom="777"/>
          <w:pgNumType w:fmt="decimal"/>
          <w:formProt w:val="false"/>
          <w:textDirection w:val="lrTb"/>
          <w:docGrid w:type="default" w:linePitch="360" w:charSpace="8192"/>
        </w:sectPr>
      </w:pPr>
    </w:p>
    <w:p>
      <w:p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552" w:type="dxa"/>
        <w:jc w:val="left"/>
        <w:tblInd w:w="-10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5"/>
        <w:gridCol w:w="4837"/>
        <w:gridCol w:w="731"/>
        <w:gridCol w:w="1621"/>
        <w:gridCol w:w="1667"/>
        <w:gridCol w:w="1190"/>
      </w:tblGrid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144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Эффективные приёмы чтения.Этапы работы с текстом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Тематическое единство текста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Тексты описательного типа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18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Разговорная речь. Рассказ о событии.Бывальщина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Научный стиль.Словарная статья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30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100" w:after="0"/>
              <w:ind w:left="72" w:right="43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Научное сообщение. Устный ответ. Виды ответов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footerReference w:type="default" r:id="rId30"/>
          <w:footerReference w:type="first" r:id="rId31"/>
          <w:type w:val="nextPage"/>
          <w:pgSz w:w="11906" w:h="16838"/>
          <w:pgMar w:left="666" w:right="650" w:gutter="0" w:header="0" w:top="284" w:footer="720" w:bottom="778"/>
          <w:pgNumType w:fmt="decimal"/>
          <w:formProt w:val="false"/>
          <w:textDirection w:val="lrTb"/>
          <w:docGrid w:type="default" w:linePitch="360" w:charSpace="8192"/>
        </w:sectPr>
      </w:pPr>
    </w:p>
    <w:p>
      <w:p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552" w:type="dxa"/>
        <w:jc w:val="left"/>
        <w:tblInd w:w="-10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5"/>
        <w:gridCol w:w="4837"/>
        <w:gridCol w:w="731"/>
        <w:gridCol w:w="1621"/>
        <w:gridCol w:w="1667"/>
        <w:gridCol w:w="1190"/>
      </w:tblGrid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Диалог с текстом. Представление проектных, исследовательских работ.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32.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Диалог с текстом. Представление проектных, исследовательских работ.Проверочная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работа № 3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</w:p>
        </w:tc>
      </w:tr>
      <w:tr>
        <w:trPr>
          <w:trHeight w:val="780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Повторение и обобщение пройденного в 6 классе.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</w:p>
        </w:tc>
      </w:tr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34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28" w:hRule="exact"/>
        </w:trPr>
        <w:tc>
          <w:tcPr>
            <w:tcW w:w="5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1440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</w:tr>
    </w:tbl>
    <w:p>
      <w:pPr>
        <w:pStyle w:val="Normal"/>
        <w:spacing w:lineRule="auto" w:line="228" w:before="220" w:after="140"/>
        <w:rPr>
          <w:sz w:val="24"/>
          <w:szCs w:val="24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</w:rPr>
        <w:t>7 КЛАСС</w:t>
      </w:r>
    </w:p>
    <w:tbl>
      <w:tblPr>
        <w:tblW w:w="10552" w:type="dxa"/>
        <w:jc w:val="left"/>
        <w:tblInd w:w="-10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5"/>
        <w:gridCol w:w="4837"/>
        <w:gridCol w:w="731"/>
        <w:gridCol w:w="1621"/>
        <w:gridCol w:w="1667"/>
        <w:gridCol w:w="1190"/>
      </w:tblGrid>
      <w:tr>
        <w:trPr>
          <w:trHeight w:val="492" w:hRule="exact"/>
        </w:trPr>
        <w:tc>
          <w:tcPr>
            <w:tcW w:w="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4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 xml:space="preserve">Виды,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 xml:space="preserve">формы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контроля</w:t>
            </w:r>
          </w:p>
        </w:tc>
      </w:tr>
      <w:tr>
        <w:trPr>
          <w:trHeight w:val="828" w:hRule="exact"/>
        </w:trPr>
        <w:tc>
          <w:tcPr>
            <w:tcW w:w="5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11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Русский язык как развивающееся явление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Русский язык как развивающееся явление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864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Устаревшие слова - живые свидетели истории.Историзмы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864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Устаревшие слова - живые свидетели истории.Историзмы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720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Архаизмы в составе устаревших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слов русского языка и их особенности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720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Архаизмы в составе устаревших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слов русского языка и их особенности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144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Перераспределение пластов лексики между активным и пассивным запасом слов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30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100" w:after="0"/>
              <w:ind w:left="72" w:right="144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Перераспределение пластов лексики между активным и пассивным запасом слов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1008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Употребление иноязычных слов как проблема культуры речи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1008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Употребление иноязычных слов как проблема культуры речи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480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720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Русский язык как развивающееся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явление.Представление проектных, исследовательских работ.Проверочная работа № 1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footerReference w:type="default" r:id="rId32"/>
          <w:footerReference w:type="first" r:id="rId33"/>
          <w:type w:val="nextPage"/>
          <w:pgSz w:w="11906" w:h="16838"/>
          <w:pgMar w:left="666" w:right="650" w:gutter="0" w:header="0" w:top="284" w:footer="720" w:bottom="777"/>
          <w:pgNumType w:fmt="decimal"/>
          <w:formProt w:val="false"/>
          <w:textDirection w:val="lrTb"/>
          <w:docGrid w:type="default" w:linePitch="360" w:charSpace="8192"/>
        </w:sectPr>
      </w:pPr>
    </w:p>
    <w:p>
      <w:p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552" w:type="dxa"/>
        <w:jc w:val="left"/>
        <w:tblInd w:w="-10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5"/>
        <w:gridCol w:w="4837"/>
        <w:gridCol w:w="731"/>
        <w:gridCol w:w="1621"/>
        <w:gridCol w:w="1667"/>
        <w:gridCol w:w="1190"/>
      </w:tblGrid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орфоэпические нормы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современного русского литературного языка.</w:t>
            </w:r>
          </w:p>
          <w:p>
            <w:pPr>
              <w:pStyle w:val="Normal"/>
              <w:widowControl w:val="false"/>
              <w:spacing w:lineRule="auto" w:line="228" w:before="7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Нормы акцентологии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орфоэпические нормы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современного русского литературного языка.</w:t>
            </w:r>
          </w:p>
          <w:p>
            <w:pPr>
              <w:pStyle w:val="Normal"/>
              <w:widowControl w:val="false"/>
              <w:spacing w:lineRule="auto" w:line="228" w:before="7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Нормы акцентологии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6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144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Основные лексические нормы современного русского литературного языка.Паронимы и точность речи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144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Основные лексические нормы современного русского литературного языка.Паронимы и точность речи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144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Основные лексические нормы современного русского литературного языка.Паронимы и точность речи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288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грамматические нормы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современного русского литературного языка.Типичные грамматические ошибки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288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грамматические нормы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современного русского литературного языка.Типичные грамматические ошибки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288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грамматические нормы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современного русского литературного языка.Типичные грамматические ошибки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288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Речевой этикет: русская этикетная речевая манера общения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288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Речевой этикет: русская этикетная речевая манера общения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50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ind w:left="72" w:right="576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«Давайте поговорим о русском речевом этикете!». Представление проектных, исследовательских работ.Проверочная работа № 2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500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«Давайте поговорим о русском речевом этикете!». Представление проектных, исследовательских работ.Проверочная работа № 2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Традиции русского речевого общения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0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288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Текст.Виды абзацев. Заголовки текстов,их типы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footerReference w:type="default" r:id="rId34"/>
          <w:footerReference w:type="first" r:id="rId35"/>
          <w:type w:val="nextPage"/>
          <w:pgSz w:w="11906" w:h="16838"/>
          <w:pgMar w:left="666" w:right="650" w:gutter="0" w:header="0" w:top="284" w:footer="720" w:bottom="777"/>
          <w:pgNumType w:fmt="decimal"/>
          <w:formProt w:val="false"/>
          <w:textDirection w:val="lrTb"/>
          <w:docGrid w:type="default" w:linePitch="360" w:charSpace="8192"/>
        </w:sectPr>
      </w:pPr>
    </w:p>
    <w:p>
      <w:p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552" w:type="dxa"/>
        <w:jc w:val="left"/>
        <w:tblInd w:w="-10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5"/>
        <w:gridCol w:w="4837"/>
        <w:gridCol w:w="731"/>
        <w:gridCol w:w="1621"/>
        <w:gridCol w:w="1667"/>
        <w:gridCol w:w="1190"/>
      </w:tblGrid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288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Текст.Виды абзацев. Заголовки текстов,их типы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Разговорная речь. Спор и дискуссия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Разговорная речь. Спор и дискуссия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Публицистический стиль. Путевые заметки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144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Текст рекламного объявления, его языковые и структурные особенности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9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Язык художественной литературы.Притча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100" w:after="0"/>
              <w:ind w:left="72" w:right="288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признаки текста. Представление проектных, исследовательских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работ.Проверочная работа № 3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288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признаки текста. Представление проектных, исследовательских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работ.Проверочная работа № 3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28" w:hRule="exact"/>
        </w:trPr>
        <w:tc>
          <w:tcPr>
            <w:tcW w:w="5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1440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</w:tbl>
    <w:p>
      <w:pPr>
        <w:pStyle w:val="Normal"/>
        <w:spacing w:lineRule="auto" w:line="228" w:before="218" w:after="140"/>
        <w:rPr>
          <w:sz w:val="24"/>
          <w:szCs w:val="24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</w:rPr>
        <w:t>8 КЛАСС</w:t>
      </w:r>
    </w:p>
    <w:tbl>
      <w:tblPr>
        <w:tblW w:w="10552" w:type="dxa"/>
        <w:jc w:val="left"/>
        <w:tblInd w:w="-10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5"/>
        <w:gridCol w:w="4837"/>
        <w:gridCol w:w="731"/>
        <w:gridCol w:w="1621"/>
        <w:gridCol w:w="1667"/>
        <w:gridCol w:w="1190"/>
      </w:tblGrid>
      <w:tr>
        <w:trPr>
          <w:trHeight w:val="492" w:hRule="exact"/>
        </w:trPr>
        <w:tc>
          <w:tcPr>
            <w:tcW w:w="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4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 xml:space="preserve">Виды,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 xml:space="preserve">формы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контроля</w:t>
            </w:r>
          </w:p>
        </w:tc>
      </w:tr>
      <w:tr>
        <w:trPr>
          <w:trHeight w:val="828" w:hRule="exact"/>
        </w:trPr>
        <w:tc>
          <w:tcPr>
            <w:tcW w:w="5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11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Исконно русская лексика и её особенности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Исконно русская лексика и её особенности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720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Старославянизмы и их роль в развитии русского литературного языка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30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100" w:after="0"/>
              <w:ind w:left="72" w:right="720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Старославянизмы и их роль в развитии русского литературного языка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720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Иноязычные слова в разговорной речи, дисплейных текстах, современной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публицистике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720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Иноязычные слова в разговорной речи, дисплейных текстах, современной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публицистике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4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43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Речевой этикет в русской культуре и его основные особенности.Русский человек в обращении к другим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footerReference w:type="default" r:id="rId36"/>
          <w:footerReference w:type="first" r:id="rId37"/>
          <w:type w:val="nextPage"/>
          <w:pgSz w:w="11906" w:h="16838"/>
          <w:pgMar w:left="666" w:right="650" w:gutter="0" w:header="0" w:top="284" w:footer="720" w:bottom="777"/>
          <w:pgNumType w:fmt="decimal"/>
          <w:formProt w:val="false"/>
          <w:textDirection w:val="lrTb"/>
          <w:docGrid w:type="default" w:linePitch="360" w:charSpace="8192"/>
        </w:sectPr>
      </w:pPr>
    </w:p>
    <w:p>
      <w:p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552" w:type="dxa"/>
        <w:jc w:val="left"/>
        <w:tblInd w:w="-10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5"/>
        <w:gridCol w:w="4837"/>
        <w:gridCol w:w="731"/>
        <w:gridCol w:w="1621"/>
        <w:gridCol w:w="1667"/>
        <w:gridCol w:w="1190"/>
      </w:tblGrid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43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Речевой этикет в русской культуре и его основные особенности.Русский человек в обращении к другим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43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Речевой этикет в русской культуре и его основные особенности.Русский человек в обращении к другим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6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43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Речевой этикет в русской культуре и его основные особенности.Русский человек в обращении к другим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836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576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Развитие лексического состава русского языка: история и современность.</w:t>
            </w:r>
          </w:p>
          <w:p>
            <w:pPr>
              <w:pStyle w:val="Normal"/>
              <w:widowControl w:val="false"/>
              <w:spacing w:lineRule="auto" w:line="271" w:before="70" w:after="0"/>
              <w:ind w:left="72" w:right="720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Представление проектных,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исследовательских работ.Проверочная работа № 1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836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орфоэпические нормы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современного русского литературного языка.</w:t>
            </w:r>
          </w:p>
          <w:p>
            <w:pPr>
              <w:pStyle w:val="Normal"/>
              <w:widowControl w:val="false"/>
              <w:spacing w:lineRule="auto" w:line="271" w:before="70" w:after="0"/>
              <w:ind w:left="72" w:right="288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Типичные орфоэпические и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акцентологические ошибки в современной речи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836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орфоэпические нормы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современного русского литературного языка.</w:t>
            </w:r>
          </w:p>
          <w:p>
            <w:pPr>
              <w:pStyle w:val="Normal"/>
              <w:widowControl w:val="false"/>
              <w:spacing w:lineRule="auto" w:line="271" w:before="70" w:after="0"/>
              <w:ind w:left="72" w:right="288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Типичные орфоэпические и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акцентологические ошибки в современной речи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Основные лексические нормы современного русского литературного языка.Терминология и точность речи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6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Основные лексические нормы современного русского литературного языка.Терминология и точность речи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Основные грамматические нормы. Типичные грамматические ошибкив согласовании и управлении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Основные грамматические нормы. Типичные грамматические ошибкив согласовании и управлении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Основные грамматические нормы. Типичные грамматические ошибкив согласовании и управлении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7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Особенности современного речевого этикета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footerReference w:type="default" r:id="rId38"/>
          <w:footerReference w:type="first" r:id="rId39"/>
          <w:type w:val="nextPage"/>
          <w:pgSz w:w="11906" w:h="16838"/>
          <w:pgMar w:left="666" w:right="650" w:gutter="0" w:header="0" w:top="284" w:footer="720" w:bottom="777"/>
          <w:pgNumType w:fmt="decimal"/>
          <w:formProt w:val="false"/>
          <w:textDirection w:val="lrTb"/>
          <w:docGrid w:type="default" w:linePitch="360" w:charSpace="8192"/>
        </w:sectPr>
      </w:pPr>
    </w:p>
    <w:p>
      <w:p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552" w:type="dxa"/>
        <w:jc w:val="left"/>
        <w:tblInd w:w="-10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5"/>
        <w:gridCol w:w="4837"/>
        <w:gridCol w:w="731"/>
        <w:gridCol w:w="1621"/>
        <w:gridCol w:w="1667"/>
        <w:gridCol w:w="1190"/>
      </w:tblGrid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Особенности современного речевого этикета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836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«Без грамматической ошибки я русской речи не люблю (А. С. Пушкин). Ошибки в речи современного школьника». Презентация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проектных, исследовательских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работ.Проверочная работа № 2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83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«Без грамматической ошибки я русской речи не люблю (А. С. Пушкин). Ошибки в речи современного школьника». Презентация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проектных, исследовательских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работ.Проверочная работа № 2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500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Информация: способы и средства её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получения и переработки. Слушание как вид речевой деятельности.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Эффективные приёмы слушания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500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Информация: способы и средства её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получения и переработки. Слушание как вид речевой деятельности.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Эффективные приёмы слушания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864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Аргументация. Правила эффективной аргументации. Доказательство и его структура.Виды доказательств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864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Аргументация. Правила эффективной аргументации. Доказательство и его структура.Виды доказательств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Разговорная речь. Самопрезентация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720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Научный стиль речи. Реферат.Учебно-научная дискуссия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30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100" w:after="0"/>
              <w:ind w:left="72" w:right="720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Научный стиль речи. Реферат.Учебно-научная дискуссия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115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Язык художественной литературы. Сочинение в жанре письма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115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Язык художественной литературы. Сочинение в жанре письма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480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Эффективные приёмы работыс текстом.</w:t>
            </w:r>
          </w:p>
          <w:p>
            <w:pPr>
              <w:pStyle w:val="Normal"/>
              <w:widowControl w:val="false"/>
              <w:spacing w:lineRule="auto" w:line="271" w:before="70" w:after="0"/>
              <w:ind w:left="72" w:right="720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Представление проектных,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исследовательских работ.Проверочная работа № 3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footerReference w:type="default" r:id="rId40"/>
          <w:footerReference w:type="first" r:id="rId41"/>
          <w:type w:val="nextPage"/>
          <w:pgSz w:w="11906" w:h="16838"/>
          <w:pgMar w:left="666" w:right="650" w:gutter="0" w:header="0" w:top="284" w:footer="720" w:bottom="777"/>
          <w:pgNumType w:fmt="decimal"/>
          <w:formProt w:val="false"/>
          <w:textDirection w:val="lrTb"/>
          <w:docGrid w:type="default" w:linePitch="360" w:charSpace="8192"/>
        </w:sectPr>
      </w:pPr>
    </w:p>
    <w:p>
      <w:p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552" w:type="dxa"/>
        <w:jc w:val="left"/>
        <w:tblInd w:w="-10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5"/>
        <w:gridCol w:w="4837"/>
        <w:gridCol w:w="731"/>
        <w:gridCol w:w="1621"/>
        <w:gridCol w:w="1667"/>
        <w:gridCol w:w="1190"/>
      </w:tblGrid>
      <w:tr>
        <w:trPr>
          <w:trHeight w:val="1500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Эффективные приёмы работыс текстом.</w:t>
            </w:r>
          </w:p>
          <w:p>
            <w:pPr>
              <w:pStyle w:val="Normal"/>
              <w:widowControl w:val="false"/>
              <w:spacing w:lineRule="auto" w:line="271" w:before="70" w:after="0"/>
              <w:ind w:left="72" w:right="720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Представление проектных,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исследовательских работ.Проверочная работа № 3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28" w:hRule="exact"/>
        </w:trPr>
        <w:tc>
          <w:tcPr>
            <w:tcW w:w="5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1440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</w:tbl>
    <w:p>
      <w:pPr>
        <w:pStyle w:val="Normal"/>
        <w:spacing w:lineRule="auto" w:line="228" w:before="218" w:after="140"/>
        <w:rPr>
          <w:sz w:val="24"/>
          <w:szCs w:val="24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</w:rPr>
        <w:t>9 КЛАСС</w:t>
      </w:r>
    </w:p>
    <w:tbl>
      <w:tblPr>
        <w:tblW w:w="10552" w:type="dxa"/>
        <w:jc w:val="left"/>
        <w:tblInd w:w="-10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5"/>
        <w:gridCol w:w="4837"/>
        <w:gridCol w:w="731"/>
        <w:gridCol w:w="1621"/>
        <w:gridCol w:w="1667"/>
        <w:gridCol w:w="1190"/>
      </w:tblGrid>
      <w:tr>
        <w:trPr>
          <w:trHeight w:val="494" w:hRule="exact"/>
        </w:trPr>
        <w:tc>
          <w:tcPr>
            <w:tcW w:w="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4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 xml:space="preserve">Виды,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 xml:space="preserve">формы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контроля</w:t>
            </w:r>
          </w:p>
        </w:tc>
      </w:tr>
      <w:tr>
        <w:trPr>
          <w:trHeight w:val="828" w:hRule="exact"/>
        </w:trPr>
        <w:tc>
          <w:tcPr>
            <w:tcW w:w="5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11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43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Отражение в русском языке культуры и истории русского народа.Ключевые слова русской культуры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43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Отражение в русском языке культуры и истории русского народа.Ключевые слова русской культуры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43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Отражение в русском языке культуры и истории русского народа.Ключевые слова русской культуры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576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Крылатые слова и выражения в русском языке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144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Развитие русского языка как закономерный процесс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144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Развитие русского языка как закономерный процесс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30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100" w:after="0"/>
              <w:ind w:left="72" w:right="144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Развитие русского языка как закономерный процесс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288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Активизация процесса заимствования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иноязычных слов. Словообразовательные неологизмы в современном русском языке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288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Активизация процесса заимствования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иноязычных слов. Словообразовательные неологизмы в современном русском языке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480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Переосмысление значений слов в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современном русском языке. Стилистическая переоценка словв современном русском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литературном языке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footerReference w:type="default" r:id="rId42"/>
          <w:footerReference w:type="first" r:id="rId43"/>
          <w:type w:val="nextPage"/>
          <w:pgSz w:w="11906" w:h="16838"/>
          <w:pgMar w:left="666" w:right="650" w:gutter="0" w:header="0" w:top="284" w:footer="720" w:bottom="777"/>
          <w:pgNumType w:fmt="decimal"/>
          <w:formProt w:val="false"/>
          <w:textDirection w:val="lrTb"/>
          <w:docGrid w:type="default" w:linePitch="360" w:charSpace="8192"/>
        </w:sectPr>
      </w:pPr>
    </w:p>
    <w:p>
      <w:p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552" w:type="dxa"/>
        <w:jc w:val="left"/>
        <w:tblInd w:w="-10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5"/>
        <w:gridCol w:w="4837"/>
        <w:gridCol w:w="731"/>
        <w:gridCol w:w="1621"/>
        <w:gridCol w:w="1667"/>
        <w:gridCol w:w="1190"/>
      </w:tblGrid>
      <w:tr>
        <w:trPr>
          <w:trHeight w:val="1500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Русский язык как зеркало национальной культуры и истории народа.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Представление проектных, исследовательских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работ.Проверочная работа № 1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500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720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орфоэпические нормы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современного русского литературного языка.Активные процессы в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области произношения и ударения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50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720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орфоэпические нормы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современного русского литературного языка.Активные процессы в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области произношения и ударения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144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Основные лексические нормы современного русского литературного языка.Лексическая сочетаемость слова и точность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144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Основные лексические нормы современного русского литературного языка.Лексическая сочетаемость слова и точность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144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Основные лексические нормы современного русского литературного языка.Лексическая сочетаемость слова и точность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17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98" w:after="0"/>
              <w:ind w:left="72" w:right="720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грамматические нормы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современного русского литературного языка.Типичные ошибки в предложно-падежном управлении, в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построении простого осложнённого и сложного предложений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17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98" w:after="0"/>
              <w:ind w:left="72" w:right="720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грамматические нормы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современного русского литературного языка.Типичные ошибки в предложно-падежном управлении, в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построении простого осложнённого и сложного предложений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17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98" w:after="0"/>
              <w:ind w:left="72" w:right="720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грамматические нормы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современного русского литературного языка.Типичные ошибки в предложно-падежном управлении, в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построении простого осложнённого и сложного предложений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4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864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Речевой этикет в электронной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коммуникации, в ситуациях делового общения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footerReference w:type="default" r:id="rId44"/>
          <w:footerReference w:type="first" r:id="rId45"/>
          <w:type w:val="nextPage"/>
          <w:pgSz w:w="11906" w:h="16838"/>
          <w:pgMar w:left="666" w:right="650" w:gutter="0" w:header="0" w:top="284" w:footer="720" w:bottom="777"/>
          <w:pgNumType w:fmt="decimal"/>
          <w:formProt w:val="false"/>
          <w:textDirection w:val="lrTb"/>
          <w:docGrid w:type="default" w:linePitch="360" w:charSpace="8192"/>
        </w:sectPr>
      </w:pPr>
    </w:p>
    <w:p>
      <w:p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552" w:type="dxa"/>
        <w:jc w:val="left"/>
        <w:tblInd w:w="-10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5"/>
        <w:gridCol w:w="4837"/>
        <w:gridCol w:w="731"/>
        <w:gridCol w:w="1621"/>
        <w:gridCol w:w="1667"/>
        <w:gridCol w:w="1190"/>
      </w:tblGrid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864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Речевой этикет в электронной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коммуникации, в ситуациях делового общения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500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«Языковой вкус интернет-эпохи в России».</w:t>
            </w:r>
          </w:p>
          <w:p>
            <w:pPr>
              <w:pStyle w:val="Normal"/>
              <w:widowControl w:val="false"/>
              <w:spacing w:lineRule="auto" w:line="271" w:before="70" w:after="0"/>
              <w:ind w:left="72" w:right="288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Общение в Интернете. Представление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результатов проектных работ.Проверочная работа № 2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50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«Языковой вкус интернет-эпохи в России».</w:t>
            </w:r>
          </w:p>
          <w:p>
            <w:pPr>
              <w:pStyle w:val="Normal"/>
              <w:widowControl w:val="false"/>
              <w:spacing w:lineRule="auto" w:line="271" w:before="70" w:after="0"/>
              <w:ind w:left="72" w:right="288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Общение в Интернете. Представление </w:t>
            </w:r>
            <w:r>
              <w:rPr>
                <w:sz w:val="24"/>
                <w:szCs w:val="24"/>
                <w:lang w:val="ru-RU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результатов проектных работ.Проверочная работа № 2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Русский язык в Интернете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Виды преобразования текстов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Разговорная речь. Анекдот, шутка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Официально-деловой стиль. Деловое письмо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Учебно-научный стиль. Доклад, сообщение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Публицистический стиль. Проблемный очерк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115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Язык художественной литературы. Прецедентные тексты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28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1152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Язык художественной литературы. Прецедентные тексты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4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288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Текст и способы его представления. Язык Интернета. Представление результатов проектных работ.Проверочная работа № 3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66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288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Текст и способы его представления. Язык Интернета. Представление результатов проектных работ.Проверочная работа № 3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92" w:hRule="exac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08" w:hRule="exact"/>
        </w:trPr>
        <w:tc>
          <w:tcPr>
            <w:tcW w:w="5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98" w:after="0"/>
              <w:ind w:left="72" w:right="1440" w:hanging="0"/>
              <w:rPr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</w:tbl>
    <w:p>
      <w:pPr>
        <w:sectPr>
          <w:footerReference w:type="default" r:id="rId46"/>
          <w:footerReference w:type="first" r:id="rId47"/>
          <w:type w:val="nextPage"/>
          <w:pgSz w:w="11906" w:h="16838"/>
          <w:pgMar w:left="666" w:right="650" w:gutter="0" w:header="0" w:top="284" w:footer="720" w:bottom="1440"/>
          <w:pgNumType w:fmt="decimal"/>
          <w:formProt w:val="false"/>
          <w:textDirection w:val="lrTb"/>
          <w:docGrid w:type="default" w:linePitch="360" w:charSpace="8192"/>
        </w:sectPr>
      </w:pPr>
    </w:p>
    <w:p>
      <w:pPr>
        <w:pStyle w:val="Normal"/>
        <w:spacing w:lineRule="exact" w:line="220" w:before="0" w:after="78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28" w:before="0" w:after="0"/>
        <w:rPr>
          <w:sz w:val="24"/>
          <w:szCs w:val="24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</w:rPr>
        <w:t xml:space="preserve">УЧЕБНО-МЕТОДИЧЕСКОЕ ОБЕСПЕЧЕНИЕ ОБРАЗОВАТЕЛЬНОГО ПРОЦЕССА </w:t>
      </w:r>
    </w:p>
    <w:p>
      <w:pPr>
        <w:pStyle w:val="Normal"/>
        <w:spacing w:lineRule="auto" w:line="228" w:before="346" w:after="0"/>
        <w:rPr>
          <w:sz w:val="24"/>
          <w:szCs w:val="24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>
      <w:pPr>
        <w:pStyle w:val="Normal"/>
        <w:spacing w:lineRule="auto" w:line="228" w:before="262" w:after="0"/>
        <w:rPr>
          <w:sz w:val="24"/>
          <w:szCs w:val="24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</w:rPr>
        <w:t>5 КЛАСС</w:t>
      </w:r>
    </w:p>
    <w:p>
      <w:pPr>
        <w:pStyle w:val="Normal"/>
        <w:spacing w:before="166" w:after="0"/>
        <w:ind w:right="144" w:hanging="0"/>
        <w:rPr>
          <w:sz w:val="24"/>
          <w:szCs w:val="24"/>
          <w:lang w:val="ru-RU"/>
        </w:rPr>
      </w:pPr>
      <w:r>
        <w:rPr>
          <w:rFonts w:eastAsia="Times New Roman" w:ascii="Times New Roman" w:hAnsi="Times New Roman"/>
          <w:color w:val="000000"/>
          <w:sz w:val="24"/>
          <w:szCs w:val="24"/>
          <w:lang w:val="ru-RU"/>
        </w:rPr>
        <w:t xml:space="preserve">Русский родной язык, 5 класс/Александрова О.М., Загоровская О.В., Богданов С.И., Вербицкая Л.А., Гостева Ю.Н., Добротина И.Н., Нарушевич А.Г., Казакова Е.И., Васильевых И.П.; АО «Издательство«Просвещение»; </w:t>
      </w:r>
      <w:r>
        <w:rPr>
          <w:sz w:val="24"/>
          <w:szCs w:val="24"/>
          <w:lang w:val="ru-RU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  <w:lang w:val="ru-RU"/>
        </w:rPr>
        <w:t>Введите свой вариант:</w:t>
      </w:r>
    </w:p>
    <w:p>
      <w:pPr>
        <w:pStyle w:val="Normal"/>
        <w:spacing w:lineRule="auto" w:line="228" w:before="264" w:after="0"/>
        <w:rPr>
          <w:sz w:val="24"/>
          <w:szCs w:val="24"/>
          <w:lang w:val="ru-RU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>
      <w:pPr>
        <w:pStyle w:val="Normal"/>
        <w:spacing w:before="168" w:after="0"/>
        <w:ind w:right="144" w:hanging="0"/>
        <w:rPr>
          <w:sz w:val="24"/>
          <w:szCs w:val="24"/>
          <w:lang w:val="ru-RU"/>
        </w:rPr>
      </w:pPr>
      <w:r>
        <w:rPr>
          <w:rFonts w:eastAsia="Times New Roman" w:ascii="Times New Roman" w:hAnsi="Times New Roman"/>
          <w:color w:val="000000"/>
          <w:sz w:val="24"/>
          <w:szCs w:val="24"/>
          <w:lang w:val="ru-RU"/>
        </w:rPr>
        <w:t>Русский родной язык, 6 класс/Александрова О.М., Загоровская О.В., Богданов С.И., Вербицкая Л.А., Гостева Ю.Н., Добротина И.Н., Нарушевич А.Г., Казакова Е.И., Васильевых И.П.; АО</w:t>
      </w:r>
      <w:r>
        <w:rPr>
          <w:sz w:val="24"/>
          <w:szCs w:val="24"/>
          <w:lang w:val="ru-RU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  <w:lang w:val="ru-RU"/>
        </w:rPr>
        <w:t xml:space="preserve">«Просвещение»; </w:t>
      </w:r>
      <w:r>
        <w:rPr>
          <w:sz w:val="24"/>
          <w:szCs w:val="24"/>
          <w:lang w:val="ru-RU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  <w:lang w:val="ru-RU"/>
        </w:rPr>
        <w:t>Введите свой вариант:</w:t>
      </w:r>
    </w:p>
    <w:p>
      <w:pPr>
        <w:pStyle w:val="Normal"/>
        <w:spacing w:lineRule="auto" w:line="228" w:before="262" w:after="0"/>
        <w:rPr>
          <w:sz w:val="24"/>
          <w:szCs w:val="24"/>
          <w:lang w:val="ru-RU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>
      <w:pPr>
        <w:pStyle w:val="Normal"/>
        <w:spacing w:before="166" w:after="0"/>
        <w:ind w:right="144" w:hanging="0"/>
        <w:rPr>
          <w:sz w:val="24"/>
          <w:szCs w:val="24"/>
          <w:lang w:val="ru-RU"/>
        </w:rPr>
      </w:pPr>
      <w:r>
        <w:rPr>
          <w:rFonts w:eastAsia="Times New Roman" w:ascii="Times New Roman" w:hAnsi="Times New Roman"/>
          <w:color w:val="000000"/>
          <w:sz w:val="24"/>
          <w:szCs w:val="24"/>
          <w:lang w:val="ru-RU"/>
        </w:rPr>
        <w:t>Русский родной язык, 7 класс/Александрова О.М., Загоровская О.В., Богданов С.И., Вербицкая Л.А., Гостева Ю.Н., Добротина И.Н., Нарушевич А.Г., Казакова Е.И., Васильевых И.П.; АО</w:t>
      </w:r>
      <w:r>
        <w:rPr>
          <w:sz w:val="24"/>
          <w:szCs w:val="24"/>
          <w:lang w:val="ru-RU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  <w:lang w:val="ru-RU"/>
        </w:rPr>
        <w:t xml:space="preserve">«Просвещение»; </w:t>
      </w:r>
      <w:r>
        <w:rPr>
          <w:sz w:val="24"/>
          <w:szCs w:val="24"/>
          <w:lang w:val="ru-RU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  <w:lang w:val="ru-RU"/>
        </w:rPr>
        <w:t>Введите свой вариант:</w:t>
      </w:r>
    </w:p>
    <w:p>
      <w:pPr>
        <w:pStyle w:val="Normal"/>
        <w:spacing w:lineRule="auto" w:line="228" w:before="262" w:after="0"/>
        <w:rPr>
          <w:sz w:val="24"/>
          <w:szCs w:val="24"/>
          <w:lang w:val="ru-RU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>
      <w:pPr>
        <w:pStyle w:val="Normal"/>
        <w:spacing w:before="166" w:after="0"/>
        <w:ind w:right="144" w:hanging="0"/>
        <w:rPr>
          <w:sz w:val="24"/>
          <w:szCs w:val="24"/>
          <w:lang w:val="ru-RU"/>
        </w:rPr>
      </w:pPr>
      <w:r>
        <w:rPr>
          <w:rFonts w:eastAsia="Times New Roman" w:ascii="Times New Roman" w:hAnsi="Times New Roman"/>
          <w:color w:val="000000"/>
          <w:sz w:val="24"/>
          <w:szCs w:val="24"/>
          <w:lang w:val="ru-RU"/>
        </w:rPr>
        <w:t>Русский родной язык, 8 класс/Александрова О.М., Загоровская О.В., Богданов С.И., Вербицкая Л.А., Гостева Ю.Н., Добротина И.Н., Нарушевич А.Г., Казакова Е.И., Васильевых И.П.; АО</w:t>
      </w:r>
      <w:r>
        <w:rPr>
          <w:sz w:val="24"/>
          <w:szCs w:val="24"/>
          <w:lang w:val="ru-RU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  <w:lang w:val="ru-RU"/>
        </w:rPr>
        <w:t xml:space="preserve">«Просвещение»; </w:t>
      </w:r>
      <w:r>
        <w:rPr>
          <w:sz w:val="24"/>
          <w:szCs w:val="24"/>
          <w:lang w:val="ru-RU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  <w:lang w:val="ru-RU"/>
        </w:rPr>
        <w:t>Введите свой вариант:</w:t>
      </w:r>
    </w:p>
    <w:p>
      <w:pPr>
        <w:pStyle w:val="Normal"/>
        <w:spacing w:lineRule="auto" w:line="228" w:before="262" w:after="0"/>
        <w:rPr>
          <w:sz w:val="24"/>
          <w:szCs w:val="24"/>
          <w:lang w:val="ru-RU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>
      <w:pPr>
        <w:pStyle w:val="Normal"/>
        <w:spacing w:before="166" w:after="0"/>
        <w:ind w:right="144" w:hanging="0"/>
        <w:rPr>
          <w:sz w:val="24"/>
          <w:szCs w:val="24"/>
          <w:lang w:val="ru-RU"/>
        </w:rPr>
      </w:pPr>
      <w:r>
        <w:rPr>
          <w:rFonts w:eastAsia="Times New Roman" w:ascii="Times New Roman" w:hAnsi="Times New Roman"/>
          <w:color w:val="000000"/>
          <w:sz w:val="24"/>
          <w:szCs w:val="24"/>
          <w:lang w:val="ru-RU"/>
        </w:rPr>
        <w:t>Русский родной язык, 9 класс/Александрова О.М., Загоровская О.В., Богданов С.И., Вербицкая Л.А., Гостева Ю.Н., Добротина И.Н., Нарушевич А.Г., Казакова Е.И., Васильевых И.П.; АО</w:t>
      </w:r>
      <w:r>
        <w:rPr>
          <w:sz w:val="24"/>
          <w:szCs w:val="24"/>
          <w:lang w:val="ru-RU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  <w:lang w:val="ru-RU"/>
        </w:rPr>
        <w:t xml:space="preserve">«Просвещение»; </w:t>
      </w:r>
      <w:r>
        <w:rPr>
          <w:sz w:val="24"/>
          <w:szCs w:val="24"/>
          <w:lang w:val="ru-RU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  <w:lang w:val="ru-RU"/>
        </w:rPr>
        <w:t>Введите свой вариант:</w:t>
      </w:r>
    </w:p>
    <w:p>
      <w:pPr>
        <w:pStyle w:val="Normal"/>
        <w:spacing w:lineRule="auto" w:line="228" w:before="264" w:after="0"/>
        <w:rPr>
          <w:sz w:val="24"/>
          <w:szCs w:val="24"/>
          <w:lang w:val="ru-RU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>
      <w:pPr>
        <w:pStyle w:val="Normal"/>
        <w:spacing w:lineRule="auto" w:line="228" w:before="262" w:after="0"/>
        <w:rPr>
          <w:sz w:val="24"/>
          <w:szCs w:val="24"/>
          <w:lang w:val="ru-RU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>
      <w:pPr>
        <w:pStyle w:val="Normal"/>
        <w:spacing w:lineRule="auto" w:line="228" w:before="262" w:after="0"/>
        <w:rPr>
          <w:sz w:val="24"/>
          <w:szCs w:val="24"/>
          <w:lang w:val="ru-RU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>
      <w:pPr>
        <w:pStyle w:val="Normal"/>
        <w:spacing w:lineRule="auto" w:line="228" w:before="262" w:after="0"/>
        <w:rPr>
          <w:sz w:val="24"/>
          <w:szCs w:val="24"/>
          <w:lang w:val="ru-RU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>
      <w:pPr>
        <w:pStyle w:val="Normal"/>
        <w:spacing w:lineRule="auto" w:line="228" w:before="262" w:after="0"/>
        <w:rPr>
          <w:sz w:val="24"/>
          <w:szCs w:val="24"/>
          <w:lang w:val="ru-RU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>
      <w:pPr>
        <w:pStyle w:val="Normal"/>
        <w:spacing w:lineRule="auto" w:line="228" w:before="262" w:after="0"/>
        <w:rPr>
          <w:sz w:val="24"/>
          <w:szCs w:val="24"/>
          <w:lang w:val="ru-RU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>
      <w:pPr>
        <w:pStyle w:val="Normal"/>
        <w:spacing w:lineRule="auto" w:line="228" w:before="262" w:after="0"/>
        <w:rPr>
          <w:sz w:val="24"/>
          <w:szCs w:val="24"/>
          <w:lang w:val="ru-RU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>
      <w:pPr>
        <w:pStyle w:val="Normal"/>
        <w:spacing w:lineRule="auto" w:line="228" w:before="262" w:after="0"/>
        <w:rPr>
          <w:sz w:val="24"/>
          <w:szCs w:val="24"/>
          <w:lang w:val="ru-RU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>
      <w:pPr>
        <w:sectPr>
          <w:footerReference w:type="default" r:id="rId48"/>
          <w:footerReference w:type="first" r:id="rId49"/>
          <w:type w:val="nextPage"/>
          <w:pgSz w:w="11906" w:h="16838"/>
          <w:pgMar w:left="666" w:right="650" w:gutter="0" w:header="0" w:top="298" w:footer="720" w:bottom="777"/>
          <w:pgNumType w:fmt="decimal"/>
          <w:formProt w:val="false"/>
          <w:textDirection w:val="lrTb"/>
          <w:docGrid w:type="default" w:linePitch="360" w:charSpace="8192"/>
        </w:sectPr>
        <w:pStyle w:val="Normal"/>
        <w:spacing w:lineRule="auto" w:line="228" w:before="262" w:after="0"/>
        <w:rPr>
          <w:sz w:val="24"/>
          <w:szCs w:val="24"/>
          <w:lang w:val="ru-RU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>
      <w:pPr>
        <w:pStyle w:val="Normal"/>
        <w:spacing w:lineRule="exact" w:line="220" w:before="0" w:after="1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</w:p>
    <w:p>
      <w:pPr>
        <w:sectPr>
          <w:footerReference w:type="default" r:id="rId50"/>
          <w:footerReference w:type="first" r:id="rId51"/>
          <w:type w:val="nextPage"/>
          <w:pgSz w:w="11906" w:h="16838"/>
          <w:pgMar w:left="666" w:right="1440" w:gutter="0" w:header="0" w:top="328" w:footer="720" w:bottom="1440"/>
          <w:pgNumType w:fmt="decimal"/>
          <w:formProt w:val="false"/>
          <w:textDirection w:val="lrTb"/>
          <w:docGrid w:type="default" w:linePitch="360" w:charSpace="8192"/>
        </w:sectPr>
        <w:pStyle w:val="Normal"/>
        <w:spacing w:lineRule="auto" w:line="384" w:before="0" w:after="0"/>
        <w:ind w:right="8742" w:hanging="0"/>
        <w:jc w:val="both"/>
        <w:rPr>
          <w:sz w:val="24"/>
          <w:szCs w:val="24"/>
          <w:lang w:val="ru-RU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  <w:lang w:val="ru-RU"/>
        </w:rPr>
        <w:t xml:space="preserve">7 КЛАСС </w:t>
        <w:br/>
        <w:t xml:space="preserve">8 КЛАСС </w:t>
        <w:br/>
        <w:t>9 КЛАСС</w:t>
      </w:r>
    </w:p>
    <w:p>
      <w:pPr>
        <w:pStyle w:val="Normal"/>
        <w:spacing w:lineRule="exact" w:line="220" w:before="0" w:after="7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</w:p>
    <w:p>
      <w:pPr>
        <w:sectPr>
          <w:footerReference w:type="default" r:id="rId52"/>
          <w:footerReference w:type="first" r:id="rId53"/>
          <w:type w:val="nextPage"/>
          <w:pgSz w:w="11906" w:h="16838"/>
          <w:pgMar w:left="666" w:right="650" w:gutter="0" w:header="0" w:top="298" w:footer="720" w:bottom="1440"/>
          <w:pgNumType w:fmt="decimal"/>
          <w:formProt w:val="false"/>
          <w:textDirection w:val="lrTb"/>
          <w:docGrid w:type="default" w:linePitch="360" w:charSpace="8192"/>
        </w:sectPr>
        <w:pStyle w:val="Normal"/>
        <w:spacing w:lineRule="auto" w:line="408" w:before="0" w:after="0"/>
        <w:ind w:right="432" w:hanging="0"/>
        <w:rPr>
          <w:sz w:val="24"/>
          <w:szCs w:val="24"/>
          <w:lang w:val="ru-RU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  <w:lang w:val="ru-RU"/>
        </w:rPr>
        <w:t xml:space="preserve">МАТЕРИАЛЬНО-ТЕХНИЧЕСКОЕ ОБЕСПЕЧЕНИЕ ОБРАЗОВАТЕЛЬНОГО ПРОЦЕССА УЧЕБНОЕ ОБОРУДОВАНИЕ </w:t>
        <w:br/>
        <w:t>ОБОРУДОВАНИЕ ДЛЯ ПРОВЕДЕНИЯ ПРАКТИЧЕСКИХ РАБОТ</w:t>
      </w:r>
    </w:p>
    <w:p>
      <w:pPr>
        <w:pStyle w:val="Normal"/>
        <w:spacing w:before="0" w:after="200"/>
        <w:rPr>
          <w:sz w:val="24"/>
          <w:szCs w:val="24"/>
          <w:lang w:val="ru-RU"/>
        </w:rPr>
      </w:pPr>
      <w:r>
        <w:rPr/>
      </w:r>
    </w:p>
    <w:sectPr>
      <w:footerReference w:type="default" r:id="rId54"/>
      <w:footerReference w:type="first" r:id="rId55"/>
      <w:type w:val="nextPage"/>
      <w:pgSz w:w="11906" w:h="16838"/>
      <w:pgMar w:left="1440" w:right="1440" w:gutter="0" w:header="0" w:top="1440" w:footer="720" w:bottom="144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default"/>
  </w:font>
  <w:font w:name="Calibri">
    <w:charset w:val="01"/>
    <w:family w:val="roman"/>
    <w:pitch w:val="default"/>
  </w:font>
  <w:font w:name="Courier">
    <w:altName w:val="Courier New"/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Symbol">
    <w:charset w:val="02"/>
    <w:family w:val="auto"/>
    <w:pitch w:val="default"/>
  </w:font>
  <w:font w:name="Wingdings">
    <w:charset w:val="02"/>
    <w:family w:val="auto"/>
    <w:pitch w:val="default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875624975"/>
    </w:sdtPr>
    <w:sdtContent>
      <w:p>
        <w:pPr>
          <w:pStyle w:val="Style21"/>
          <w:jc w:val="right"/>
          <w:rPr/>
        </w:pPr>
        <w:r>
          <w:rPr/>
        </w:r>
      </w:p>
      <w:p>
        <w:pPr>
          <w:pStyle w:val="Style21"/>
          <w:rPr/>
        </w:pPr>
        <w:r>
          <w:rPr/>
        </w:r>
      </w:p>
    </w:sdtContent>
  </w:sdt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997219522"/>
    </w:sdtPr>
    <w:sdtContent>
      <w:p>
        <w:pPr>
          <w:pStyle w:val="Style21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42</w:t>
        </w:r>
        <w:r>
          <w:rPr/>
          <w:fldChar w:fldCharType="end"/>
        </w:r>
      </w:p>
      <w:p>
        <w:pPr>
          <w:pStyle w:val="Style21"/>
          <w:rPr/>
        </w:pPr>
        <w:r>
          <w:rPr/>
        </w:r>
      </w:p>
    </w:sdtContent>
  </w:sdt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56270583"/>
    </w:sdtPr>
    <w:sdtContent>
      <w:p>
        <w:pPr>
          <w:pStyle w:val="Style21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44</w:t>
        </w:r>
        <w:r>
          <w:rPr/>
          <w:fldChar w:fldCharType="end"/>
        </w:r>
      </w:p>
      <w:p>
        <w:pPr>
          <w:pStyle w:val="Style21"/>
          <w:rPr/>
        </w:pPr>
        <w:r>
          <w:rPr/>
        </w:r>
      </w:p>
    </w:sdtContent>
  </w:sdt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494623605"/>
    </w:sdtPr>
    <w:sdtContent>
      <w:p>
        <w:pPr>
          <w:pStyle w:val="Style21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45</w:t>
        </w:r>
        <w:r>
          <w:rPr/>
          <w:fldChar w:fldCharType="end"/>
        </w:r>
      </w:p>
      <w:p>
        <w:pPr>
          <w:pStyle w:val="Style21"/>
          <w:rPr/>
        </w:pPr>
        <w:r>
          <w:rPr/>
        </w:r>
      </w:p>
    </w:sdtContent>
  </w:sdt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452864886"/>
    </w:sdtPr>
    <w:sdtContent>
      <w:p>
        <w:pPr>
          <w:pStyle w:val="Style21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47</w:t>
        </w:r>
        <w:r>
          <w:rPr/>
          <w:fldChar w:fldCharType="end"/>
        </w:r>
      </w:p>
      <w:p>
        <w:pPr>
          <w:pStyle w:val="Style21"/>
          <w:rPr/>
        </w:pPr>
        <w:r>
          <w:rPr/>
        </w:r>
      </w:p>
    </w:sdtContent>
  </w:sdt>
</w:ftr>
</file>

<file path=word/footer1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624295208"/>
    </w:sdtPr>
    <w:sdtContent>
      <w:p>
        <w:pPr>
          <w:pStyle w:val="Style21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48</w:t>
        </w:r>
        <w:r>
          <w:rPr/>
          <w:fldChar w:fldCharType="end"/>
        </w:r>
      </w:p>
      <w:p>
        <w:pPr>
          <w:pStyle w:val="Style21"/>
          <w:rPr/>
        </w:pPr>
        <w:r>
          <w:rPr/>
        </w:r>
      </w:p>
    </w:sdtContent>
  </w:sdt>
</w:ftr>
</file>

<file path=word/footer1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495605413"/>
    </w:sdtPr>
    <w:sdtContent>
      <w:p>
        <w:pPr>
          <w:pStyle w:val="Style21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34</w:t>
        </w:r>
        <w:r>
          <w:rPr/>
          <w:fldChar w:fldCharType="end"/>
        </w:r>
      </w:p>
      <w:p>
        <w:pPr>
          <w:pStyle w:val="Style21"/>
          <w:rPr/>
        </w:pPr>
        <w:r>
          <w:rPr/>
        </w:r>
      </w:p>
    </w:sdtContent>
  </w:sdt>
</w:ftr>
</file>

<file path=word/footer2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869426462"/>
    </w:sdtPr>
    <w:sdtContent>
      <w:p>
        <w:pPr>
          <w:pStyle w:val="Style21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49</w:t>
        </w:r>
        <w:r>
          <w:rPr/>
          <w:fldChar w:fldCharType="end"/>
        </w:r>
      </w:p>
      <w:p>
        <w:pPr>
          <w:pStyle w:val="Style21"/>
          <w:rPr/>
        </w:pPr>
        <w:r>
          <w:rPr/>
        </w:r>
      </w:p>
    </w:sdtContent>
  </w:sdt>
</w:ftr>
</file>

<file path=word/footer2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080338601"/>
    </w:sdtPr>
    <w:sdtContent>
      <w:p>
        <w:pPr>
          <w:pStyle w:val="Style21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50</w:t>
        </w:r>
        <w:r>
          <w:rPr/>
          <w:fldChar w:fldCharType="end"/>
        </w:r>
      </w:p>
      <w:p>
        <w:pPr>
          <w:pStyle w:val="Style21"/>
          <w:rPr/>
        </w:pPr>
        <w:r>
          <w:rPr/>
        </w:r>
      </w:p>
    </w:sdtContent>
  </w:sdt>
</w:ftr>
</file>

<file path=word/footer2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77435133"/>
    </w:sdtPr>
    <w:sdtContent>
      <w:p>
        <w:pPr>
          <w:pStyle w:val="Style21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51</w:t>
        </w:r>
        <w:r>
          <w:rPr/>
          <w:fldChar w:fldCharType="end"/>
        </w:r>
      </w:p>
      <w:p>
        <w:pPr>
          <w:pStyle w:val="Style21"/>
          <w:rPr/>
        </w:pPr>
        <w:r>
          <w:rPr/>
        </w:r>
      </w:p>
    </w:sdtContent>
  </w:sdt>
</w:ftr>
</file>

<file path=word/footer2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129943856"/>
    </w:sdtPr>
    <w:sdtContent>
      <w:p>
        <w:pPr>
          <w:pStyle w:val="Style21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52</w:t>
        </w:r>
        <w:r>
          <w:rPr/>
          <w:fldChar w:fldCharType="end"/>
        </w:r>
      </w:p>
      <w:p>
        <w:pPr>
          <w:pStyle w:val="Style21"/>
          <w:rPr/>
        </w:pPr>
        <w:r>
          <w:rPr/>
        </w:r>
      </w:p>
    </w:sdtContent>
  </w:sdt>
</w:ftr>
</file>

<file path=word/footer2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866969850"/>
    </w:sdtPr>
    <w:sdtContent>
      <w:p>
        <w:pPr>
          <w:pStyle w:val="Style21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53</w:t>
        </w:r>
        <w:r>
          <w:rPr/>
          <w:fldChar w:fldCharType="end"/>
        </w:r>
      </w:p>
      <w:p>
        <w:pPr>
          <w:pStyle w:val="Style21"/>
          <w:rPr/>
        </w:pPr>
        <w:r>
          <w:rPr/>
        </w:r>
      </w:p>
    </w:sdtContent>
  </w:sdt>
</w:ftr>
</file>

<file path=word/footer2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3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331585139"/>
    </w:sdtPr>
    <w:sdtContent>
      <w:p>
        <w:pPr>
          <w:pStyle w:val="Style21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55</w:t>
        </w:r>
        <w:r>
          <w:rPr/>
          <w:fldChar w:fldCharType="end"/>
        </w:r>
      </w:p>
      <w:p>
        <w:pPr>
          <w:pStyle w:val="Style21"/>
          <w:rPr/>
        </w:pPr>
        <w:r>
          <w:rPr/>
        </w:r>
      </w:p>
    </w:sdtContent>
  </w:sdt>
</w:ftr>
</file>

<file path=word/footer3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3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728238462"/>
    </w:sdtPr>
    <w:sdtContent>
      <w:p>
        <w:pPr>
          <w:pStyle w:val="Style21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57</w:t>
        </w:r>
        <w:r>
          <w:rPr/>
          <w:fldChar w:fldCharType="end"/>
        </w:r>
      </w:p>
      <w:p>
        <w:pPr>
          <w:pStyle w:val="Style21"/>
          <w:rPr/>
        </w:pPr>
        <w:r>
          <w:rPr/>
        </w:r>
      </w:p>
    </w:sdtContent>
  </w:sdt>
</w:ftr>
</file>

<file path=word/footer3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3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581204768"/>
    </w:sdtPr>
    <w:sdtContent>
      <w:p>
        <w:pPr>
          <w:pStyle w:val="Style21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59</w:t>
        </w:r>
        <w:r>
          <w:rPr/>
          <w:fldChar w:fldCharType="end"/>
        </w:r>
      </w:p>
      <w:p>
        <w:pPr>
          <w:pStyle w:val="Style21"/>
          <w:rPr/>
        </w:pPr>
        <w:r>
          <w:rPr/>
        </w:r>
      </w:p>
    </w:sdtContent>
  </w:sdt>
</w:ftr>
</file>

<file path=word/footer3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3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357064410"/>
    </w:sdtPr>
    <w:sdtContent>
      <w:p>
        <w:pPr>
          <w:pStyle w:val="Style21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61</w:t>
        </w:r>
        <w:r>
          <w:rPr/>
          <w:fldChar w:fldCharType="end"/>
        </w:r>
      </w:p>
      <w:p>
        <w:pPr>
          <w:pStyle w:val="Style21"/>
          <w:rPr/>
        </w:pPr>
        <w:r>
          <w:rPr/>
        </w:r>
      </w:p>
    </w:sdtContent>
  </w:sdt>
</w:ftr>
</file>

<file path=word/footer3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3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58004998"/>
    </w:sdtPr>
    <w:sdtContent>
      <w:p>
        <w:pPr>
          <w:pStyle w:val="Style21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62</w:t>
        </w:r>
        <w:r>
          <w:rPr/>
          <w:fldChar w:fldCharType="end"/>
        </w:r>
      </w:p>
      <w:p>
        <w:pPr>
          <w:pStyle w:val="Style21"/>
          <w:rPr/>
        </w:pPr>
        <w:r>
          <w:rPr/>
        </w:r>
      </w:p>
    </w:sdtContent>
  </w:sdt>
</w:ftr>
</file>

<file path=word/footer3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61560599"/>
    </w:sdtPr>
    <w:sdtContent>
      <w:p>
        <w:pPr>
          <w:pStyle w:val="Style21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36</w:t>
        </w:r>
        <w:r>
          <w:rPr/>
          <w:fldChar w:fldCharType="end"/>
        </w:r>
      </w:p>
      <w:p>
        <w:pPr>
          <w:pStyle w:val="Style21"/>
          <w:rPr/>
        </w:pPr>
        <w:r>
          <w:rPr/>
        </w:r>
      </w:p>
    </w:sdtContent>
  </w:sdt>
</w:ftr>
</file>

<file path=word/footer4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259782267"/>
    </w:sdtPr>
    <w:sdtContent>
      <w:p>
        <w:pPr>
          <w:pStyle w:val="Style21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64</w:t>
        </w:r>
        <w:r>
          <w:rPr/>
          <w:fldChar w:fldCharType="end"/>
        </w:r>
      </w:p>
      <w:p>
        <w:pPr>
          <w:pStyle w:val="Style21"/>
          <w:rPr/>
        </w:pPr>
        <w:r>
          <w:rPr/>
        </w:r>
      </w:p>
    </w:sdtContent>
  </w:sdt>
</w:ftr>
</file>

<file path=word/footer4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948305887"/>
    </w:sdtPr>
    <w:sdtContent>
      <w:p>
        <w:pPr>
          <w:pStyle w:val="Style21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66</w:t>
        </w:r>
        <w:r>
          <w:rPr/>
          <w:fldChar w:fldCharType="end"/>
        </w:r>
      </w:p>
      <w:p>
        <w:pPr>
          <w:pStyle w:val="Style21"/>
          <w:rPr/>
        </w:pPr>
        <w:r>
          <w:rPr/>
        </w:r>
      </w:p>
    </w:sdtContent>
  </w:sdt>
</w:ftr>
</file>

<file path=word/footer4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408143168"/>
    </w:sdtPr>
    <w:sdtContent>
      <w:p>
        <w:pPr>
          <w:pStyle w:val="Style21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67</w:t>
        </w:r>
        <w:r>
          <w:rPr/>
          <w:fldChar w:fldCharType="end"/>
        </w:r>
      </w:p>
      <w:p>
        <w:pPr>
          <w:pStyle w:val="Style21"/>
          <w:rPr/>
        </w:pPr>
        <w:r>
          <w:rPr/>
        </w:r>
      </w:p>
    </w:sdtContent>
  </w:sdt>
</w:ftr>
</file>

<file path=word/footer4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759808482"/>
    </w:sdtPr>
    <w:sdtContent>
      <w:p>
        <w:pPr>
          <w:pStyle w:val="Style21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69</w:t>
        </w:r>
        <w:r>
          <w:rPr/>
          <w:fldChar w:fldCharType="end"/>
        </w:r>
      </w:p>
      <w:p>
        <w:pPr>
          <w:pStyle w:val="Style21"/>
          <w:rPr/>
        </w:pPr>
        <w:r>
          <w:rPr/>
        </w:r>
      </w:p>
    </w:sdtContent>
  </w:sdt>
</w:ftr>
</file>

<file path=word/footer4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653206223"/>
    </w:sdtPr>
    <w:sdtContent>
      <w:p>
        <w:pPr>
          <w:pStyle w:val="Style21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70</w:t>
        </w:r>
        <w:r>
          <w:rPr/>
          <w:fldChar w:fldCharType="end"/>
        </w:r>
      </w:p>
      <w:p>
        <w:pPr>
          <w:pStyle w:val="Style21"/>
          <w:rPr/>
        </w:pPr>
        <w:r>
          <w:rPr/>
        </w:r>
      </w:p>
    </w:sdtContent>
  </w:sdt>
</w:ftr>
</file>

<file path=word/footer4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5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933726823"/>
    </w:sdtPr>
    <w:sdtContent>
      <w:p>
        <w:pPr>
          <w:pStyle w:val="Style21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71</w:t>
        </w:r>
        <w:r>
          <w:rPr/>
          <w:fldChar w:fldCharType="end"/>
        </w:r>
      </w:p>
      <w:p>
        <w:pPr>
          <w:pStyle w:val="Style21"/>
          <w:rPr/>
        </w:pPr>
        <w:r>
          <w:rPr/>
        </w:r>
      </w:p>
    </w:sdtContent>
  </w:sdt>
</w:ftr>
</file>

<file path=word/footer5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5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968961978"/>
    </w:sdtPr>
    <w:sdtContent>
      <w:p>
        <w:pPr>
          <w:pStyle w:val="Style21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72</w:t>
        </w:r>
        <w:r>
          <w:rPr/>
          <w:fldChar w:fldCharType="end"/>
        </w:r>
      </w:p>
      <w:p>
        <w:pPr>
          <w:pStyle w:val="Style21"/>
          <w:rPr/>
        </w:pPr>
        <w:r>
          <w:rPr/>
        </w:r>
      </w:p>
    </w:sdtContent>
  </w:sdt>
</w:ftr>
</file>

<file path=word/footer5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374985904"/>
    </w:sdtPr>
    <w:sdtContent>
      <w:p>
        <w:pPr>
          <w:pStyle w:val="Style21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38</w:t>
        </w:r>
        <w:r>
          <w:rPr/>
          <w:fldChar w:fldCharType="end"/>
        </w:r>
      </w:p>
      <w:p>
        <w:pPr>
          <w:pStyle w:val="Style21"/>
          <w:rPr/>
        </w:pPr>
        <w:r>
          <w:rPr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832816458"/>
    </w:sdtPr>
    <w:sdtContent>
      <w:p>
        <w:pPr>
          <w:pStyle w:val="Style21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40</w:t>
        </w:r>
        <w:r>
          <w:rPr/>
          <w:fldChar w:fldCharType="end"/>
        </w:r>
      </w:p>
      <w:p>
        <w:pPr>
          <w:pStyle w:val="Style21"/>
          <w:rPr/>
        </w:pPr>
        <w:r>
          <w:rPr/>
        </w:r>
      </w:p>
    </w:sdtContent>
  </w:sdt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7">
    <w:lvl w:ilvl="0">
      <w:start w:val="1"/>
      <w:numFmt w:val="bullet"/>
      <w:lvlText w:val=""/>
      <w:lvlJc w:val="left"/>
      <w:pPr>
        <w:tabs>
          <w:tab w:val="num" w:pos="0"/>
        </w:tabs>
        <w:ind w:left="805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65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693f"/>
    <w:pPr>
      <w:widowControl/>
      <w:suppressAutoHyphens w:val="true"/>
      <w:bidi w:val="0"/>
      <w:spacing w:lineRule="auto" w:line="276" w:before="0" w:after="200"/>
      <w:jc w:val="lef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1">
    <w:name w:val="Heading 1"/>
    <w:basedOn w:val="Normal"/>
    <w:next w:val="Normal"/>
    <w:uiPriority w:val="9"/>
    <w:qFormat/>
    <w:rsid w:val="00fc693f"/>
    <w:pPr>
      <w:keepNext w:val="true"/>
      <w:keepLines/>
      <w:spacing w:before="480" w:after="0"/>
      <w:outlineLvl w:val="0"/>
    </w:pPr>
    <w:rPr>
      <w:rFonts w:ascii="Calibri" w:hAnsi="Calibri" w:eastAsia="ＭＳ ゴシック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1"/>
    <w:uiPriority w:val="9"/>
    <w:unhideWhenUsed/>
    <w:qFormat/>
    <w:rsid w:val="00fc693f"/>
    <w:pPr>
      <w:keepNext w:val="true"/>
      <w:keepLines/>
      <w:spacing w:before="200" w:after="0"/>
      <w:outlineLvl w:val="1"/>
    </w:pPr>
    <w:rPr>
      <w:rFonts w:ascii="Calibri" w:hAnsi="Calibri" w:eastAsia="ＭＳ ゴシック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31"/>
    <w:uiPriority w:val="9"/>
    <w:unhideWhenUsed/>
    <w:qFormat/>
    <w:rsid w:val="00fc693f"/>
    <w:pPr>
      <w:keepNext w:val="true"/>
      <w:keepLines/>
      <w:spacing w:before="200" w:after="0"/>
      <w:outlineLvl w:val="2"/>
    </w:pPr>
    <w:rPr>
      <w:rFonts w:ascii="Calibri" w:hAnsi="Calibri" w:eastAsia="ＭＳ ゴシック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41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val="4F81BD" w:themeColor="accent1"/>
    </w:rPr>
  </w:style>
  <w:style w:type="paragraph" w:styleId="5">
    <w:name w:val="Heading 5"/>
    <w:basedOn w:val="Normal"/>
    <w:next w:val="Normal"/>
    <w:link w:val="51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ＭＳ ゴシック" w:cs="" w:asciiTheme="majorHAnsi" w:cstheme="majorBidi" w:eastAsiaTheme="majorEastAsia" w:hAnsiTheme="majorHAnsi"/>
      <w:color w:val="243F60" w:themeColor="accent1" w:themeShade="7f"/>
    </w:rPr>
  </w:style>
  <w:style w:type="paragraph" w:styleId="6">
    <w:name w:val="Heading 6"/>
    <w:basedOn w:val="Normal"/>
    <w:next w:val="Normal"/>
    <w:link w:val="61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ＭＳ ゴシック" w:cs="" w:asciiTheme="majorHAnsi" w:cstheme="majorBidi" w:eastAsiaTheme="majorEastAsia" w:hAnsiTheme="majorHAnsi"/>
      <w:i/>
      <w:iCs/>
      <w:color w:val="243F60" w:themeColor="accent1" w:themeShade="7f"/>
    </w:rPr>
  </w:style>
  <w:style w:type="paragraph" w:styleId="7">
    <w:name w:val="Heading 7"/>
    <w:basedOn w:val="Normal"/>
    <w:next w:val="Normal"/>
    <w:link w:val="71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ＭＳ ゴシック" w:cs="" w:asciiTheme="majorHAnsi" w:cstheme="majorBidi" w:eastAsiaTheme="majorEastAsia" w:hAnsiTheme="majorHAnsi"/>
      <w:i/>
      <w:iCs/>
      <w:color w:val="404040" w:themeColor="text1" w:themeTint="bf"/>
    </w:rPr>
  </w:style>
  <w:style w:type="paragraph" w:styleId="8">
    <w:name w:val="Heading 8"/>
    <w:basedOn w:val="Normal"/>
    <w:next w:val="Normal"/>
    <w:link w:val="81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ＭＳ ゴシック" w:cs=""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9">
    <w:name w:val="Heading 9"/>
    <w:basedOn w:val="Normal"/>
    <w:next w:val="Normal"/>
    <w:link w:val="91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ＭＳ ゴシック" w:cs=""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 w:customStyle="1">
    <w:name w:val="Верхний колонтитул Знак"/>
    <w:basedOn w:val="DefaultParagraphFont"/>
    <w:uiPriority w:val="99"/>
    <w:qFormat/>
    <w:rsid w:val="00e618bf"/>
    <w:rPr/>
  </w:style>
  <w:style w:type="character" w:styleId="Style6" w:customStyle="1">
    <w:name w:val="Нижний колонтитул Знак"/>
    <w:basedOn w:val="DefaultParagraphFont"/>
    <w:uiPriority w:val="99"/>
    <w:qFormat/>
    <w:rsid w:val="00e618bf"/>
    <w:rPr/>
  </w:style>
  <w:style w:type="character" w:styleId="11" w:customStyle="1">
    <w:name w:val="Заголовок 1 Знак"/>
    <w:basedOn w:val="DefaultParagraphFont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21" w:customStyle="1">
    <w:name w:val="Заголовок 2 Знак"/>
    <w:basedOn w:val="DefaultParagraphFont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31" w:customStyle="1">
    <w:name w:val="Заголовок 3 Знак"/>
    <w:basedOn w:val="DefaultParagraphFont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val="4F81BD" w:themeColor="accent1"/>
    </w:rPr>
  </w:style>
  <w:style w:type="character" w:styleId="Style7" w:customStyle="1">
    <w:name w:val="Название Знак"/>
    <w:basedOn w:val="DefaultParagraphFont"/>
    <w:uiPriority w:val="10"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tyle8" w:customStyle="1">
    <w:name w:val="Подзаголовок Знак"/>
    <w:basedOn w:val="DefaultParagraphFont"/>
    <w:uiPriority w:val="11"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Style9" w:customStyle="1">
    <w:name w:val="Основной текст Знак"/>
    <w:basedOn w:val="DefaultParagraphFont"/>
    <w:uiPriority w:val="99"/>
    <w:qFormat/>
    <w:rsid w:val="00aa1d8d"/>
    <w:rPr/>
  </w:style>
  <w:style w:type="character" w:styleId="22" w:customStyle="1">
    <w:name w:val="Основной текст 2 Знак"/>
    <w:basedOn w:val="DefaultParagraphFont"/>
    <w:link w:val="BodyText2"/>
    <w:uiPriority w:val="99"/>
    <w:qFormat/>
    <w:rsid w:val="00aa1d8d"/>
    <w:rPr/>
  </w:style>
  <w:style w:type="character" w:styleId="32" w:customStyle="1">
    <w:name w:val="Основной текст 3 Знак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Style10" w:customStyle="1">
    <w:name w:val="Текст макроса Знак"/>
    <w:basedOn w:val="DefaultParagraphFont"/>
    <w:link w:val="Macro"/>
    <w:uiPriority w:val="99"/>
    <w:qFormat/>
    <w:rsid w:val="0029639d"/>
    <w:rPr>
      <w:rFonts w:ascii="Courier" w:hAnsi="Courier"/>
      <w:sz w:val="20"/>
      <w:szCs w:val="20"/>
    </w:rPr>
  </w:style>
  <w:style w:type="character" w:styleId="23" w:customStyle="1">
    <w:name w:val="Цитата 2 Знак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styleId="41" w:customStyle="1">
    <w:name w:val="Заголовок 4 Знак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51" w:customStyle="1">
    <w:name w:val="Заголовок 5 Знак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val="243F60" w:themeColor="accent1" w:themeShade="7f"/>
    </w:rPr>
  </w:style>
  <w:style w:type="character" w:styleId="61" w:customStyle="1">
    <w:name w:val="Заголовок 6 Знак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val="243F60" w:themeColor="accent1" w:themeShade="7f"/>
    </w:rPr>
  </w:style>
  <w:style w:type="character" w:styleId="71" w:customStyle="1">
    <w:name w:val="Заголовок 7 Знак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val="404040" w:themeColor="text1" w:themeTint="bf"/>
    </w:rPr>
  </w:style>
  <w:style w:type="character" w:styleId="81" w:customStyle="1">
    <w:name w:val="Заголовок 8 Знак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91" w:customStyle="1">
    <w:name w:val="Заголовок 9 Знак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Style11">
    <w:name w:val="Emphasis"/>
    <w:basedOn w:val="DefaultParagraphFont"/>
    <w:uiPriority w:val="20"/>
    <w:qFormat/>
    <w:rsid w:val="00fc693f"/>
    <w:rPr>
      <w:i/>
      <w:iCs/>
    </w:rPr>
  </w:style>
  <w:style w:type="character" w:styleId="Style12" w:customStyle="1">
    <w:name w:val="Выделенная цитата Знак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styleId="Style13" w:customStyle="1">
    <w:name w:val="Текст выноски Знак"/>
    <w:basedOn w:val="DefaultParagraphFont"/>
    <w:link w:val="BalloonText"/>
    <w:uiPriority w:val="99"/>
    <w:semiHidden/>
    <w:qFormat/>
    <w:rsid w:val="00354a8d"/>
    <w:rPr>
      <w:rFonts w:ascii="Tahoma" w:hAnsi="Tahoma" w:cs="Tahoma"/>
      <w:sz w:val="16"/>
      <w:szCs w:val="16"/>
    </w:rPr>
  </w:style>
  <w:style w:type="paragraph" w:styleId="Style14" w:customStyle="1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link w:val="Style9"/>
    <w:uiPriority w:val="99"/>
    <w:unhideWhenUsed/>
    <w:rsid w:val="00aa1d8d"/>
    <w:pPr>
      <w:spacing w:before="0" w:after="120"/>
    </w:pPr>
    <w:rPr/>
  </w:style>
  <w:style w:type="paragraph" w:styleId="Style16">
    <w:name w:val="List"/>
    <w:basedOn w:val="Normal"/>
    <w:uiPriority w:val="99"/>
    <w:unhideWhenUsed/>
    <w:rsid w:val="00aa1d8d"/>
    <w:pPr>
      <w:spacing w:before="0" w:after="200"/>
      <w:ind w:left="360" w:hanging="360"/>
      <w:contextualSpacing/>
    </w:pPr>
    <w:rPr/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val="4F81BD" w:themeColor="accent1"/>
      <w:sz w:val="18"/>
      <w:szCs w:val="18"/>
    </w:rPr>
  </w:style>
  <w:style w:type="paragraph" w:styleId="Indexheading">
    <w:name w:val="index heading"/>
    <w:basedOn w:val="Style14"/>
    <w:qFormat/>
    <w:pPr/>
    <w:rPr/>
  </w:style>
  <w:style w:type="paragraph" w:styleId="Style19" w:customStyle="1">
    <w:name w:val="Колонтитул"/>
    <w:basedOn w:val="Normal"/>
    <w:qFormat/>
    <w:pPr/>
    <w:rPr/>
  </w:style>
  <w:style w:type="paragraph" w:styleId="Style20">
    <w:name w:val="Header"/>
    <w:basedOn w:val="Normal"/>
    <w:link w:val="Style5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Style21">
    <w:name w:val="Footer"/>
    <w:basedOn w:val="Normal"/>
    <w:link w:val="Style6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suppressAutoHyphens w:val="true"/>
      <w:bidi w:val="0"/>
      <w:spacing w:before="0" w:after="0"/>
      <w:jc w:val="lef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Style22">
    <w:name w:val="Title"/>
    <w:basedOn w:val="Normal"/>
    <w:next w:val="Normal"/>
    <w:link w:val="Style7"/>
    <w:uiPriority w:val="10"/>
    <w:qFormat/>
    <w:rsid w:val="00fc693f"/>
    <w:pPr>
      <w:pBdr>
        <w:bottom w:val="single" w:sz="8" w:space="4" w:color="4F81BD"/>
      </w:pBdr>
      <w:spacing w:lineRule="auto" w:line="240" w:before="0" w:after="300"/>
      <w:contextualSpacing/>
    </w:pPr>
    <w:rPr>
      <w:rFonts w:ascii="Calibri" w:hAnsi="Calibri" w:eastAsia="ＭＳ ゴシック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Style23">
    <w:name w:val="Subtitle"/>
    <w:basedOn w:val="Normal"/>
    <w:next w:val="Normal"/>
    <w:link w:val="Style8"/>
    <w:uiPriority w:val="11"/>
    <w:qFormat/>
    <w:rsid w:val="00fc693f"/>
    <w:pPr/>
    <w:rPr>
      <w:rFonts w:ascii="Calibri" w:hAnsi="Calibri" w:eastAsia="ＭＳ ゴシック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200"/>
      <w:ind w:left="720" w:hanging="0"/>
      <w:contextualSpacing/>
    </w:pPr>
    <w:rPr/>
  </w:style>
  <w:style w:type="paragraph" w:styleId="BodyText2">
    <w:name w:val="Body Text 2"/>
    <w:basedOn w:val="Normal"/>
    <w:link w:val="22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32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Bullet3">
    <w:name w:val="List Bullet 3"/>
    <w:basedOn w:val="Normal"/>
    <w:uiPriority w:val="99"/>
    <w:unhideWhenUsed/>
    <w:qFormat/>
    <w:rsid w:val="00326f90"/>
    <w:pPr>
      <w:numPr>
        <w:ilvl w:val="0"/>
        <w:numId w:val="3"/>
      </w:numPr>
      <w:spacing w:before="0" w:after="200"/>
      <w:contextualSpacing/>
    </w:pPr>
    <w:rPr/>
  </w:style>
  <w:style w:type="paragraph" w:styleId="ListBullet4">
    <w:name w:val="List Bullet 4"/>
    <w:basedOn w:val="Normal"/>
    <w:uiPriority w:val="99"/>
    <w:unhideWhenUsed/>
    <w:qFormat/>
    <w:rsid w:val="00326f90"/>
    <w:pPr>
      <w:spacing w:before="0" w:after="200"/>
      <w:ind w:left="1080" w:hanging="360"/>
      <w:contextualSpacing/>
    </w:pPr>
    <w:rPr/>
  </w:style>
  <w:style w:type="paragraph" w:styleId="ListBullet">
    <w:name w:val="List Bullet"/>
    <w:basedOn w:val="Normal"/>
    <w:uiPriority w:val="99"/>
    <w:unhideWhenUsed/>
    <w:qFormat/>
    <w:rsid w:val="00326f90"/>
    <w:pPr>
      <w:numPr>
        <w:ilvl w:val="0"/>
        <w:numId w:val="1"/>
      </w:numPr>
      <w:spacing w:before="0" w:after="200"/>
      <w:contextualSpacing/>
    </w:pPr>
    <w:rPr/>
  </w:style>
  <w:style w:type="paragraph" w:styleId="ListBullet2">
    <w:name w:val="List Bullet 2"/>
    <w:basedOn w:val="Normal"/>
    <w:uiPriority w:val="99"/>
    <w:unhideWhenUsed/>
    <w:qFormat/>
    <w:rsid w:val="00326f90"/>
    <w:pPr>
      <w:numPr>
        <w:ilvl w:val="0"/>
        <w:numId w:val="2"/>
      </w:numPr>
      <w:spacing w:before="0" w:after="200"/>
      <w:contextualSpacing/>
    </w:pPr>
    <w:rPr/>
  </w:style>
  <w:style w:type="paragraph" w:styleId="ListNumber">
    <w:name w:val="List Number"/>
    <w:basedOn w:val="Normal"/>
    <w:uiPriority w:val="99"/>
    <w:unhideWhenUsed/>
    <w:qFormat/>
    <w:rsid w:val="00326f90"/>
    <w:pPr>
      <w:numPr>
        <w:ilvl w:val="0"/>
        <w:numId w:val="4"/>
      </w:numPr>
      <w:spacing w:before="0" w:after="200"/>
      <w:contextualSpacing/>
    </w:pPr>
    <w:rPr/>
  </w:style>
  <w:style w:type="paragraph" w:styleId="ListNumber2">
    <w:name w:val="List Number 2"/>
    <w:basedOn w:val="Normal"/>
    <w:uiPriority w:val="99"/>
    <w:unhideWhenUsed/>
    <w:qFormat/>
    <w:rsid w:val="0029639d"/>
    <w:pPr>
      <w:numPr>
        <w:ilvl w:val="0"/>
        <w:numId w:val="5"/>
      </w:numPr>
      <w:spacing w:before="0" w:after="200"/>
      <w:contextualSpacing/>
    </w:pPr>
    <w:rPr/>
  </w:style>
  <w:style w:type="paragraph" w:styleId="ListNumber3">
    <w:name w:val="List Number 3"/>
    <w:basedOn w:val="Normal"/>
    <w:uiPriority w:val="99"/>
    <w:unhideWhenUsed/>
    <w:qFormat/>
    <w:rsid w:val="0029639d"/>
    <w:pPr>
      <w:numPr>
        <w:ilvl w:val="0"/>
        <w:numId w:val="6"/>
      </w:numPr>
      <w:spacing w:before="0" w:after="200"/>
      <w:contextualSpacing/>
    </w:pPr>
    <w:rPr/>
  </w:style>
  <w:style w:type="paragraph" w:styleId="ListContinue">
    <w:name w:val="List Continue"/>
    <w:basedOn w:val="Normal"/>
    <w:uiPriority w:val="99"/>
    <w:unhideWhenUsed/>
    <w:qFormat/>
    <w:rsid w:val="0029639d"/>
    <w:pPr>
      <w:spacing w:before="0" w:after="120"/>
      <w:ind w:left="360" w:hanging="0"/>
      <w:contextualSpacing/>
    </w:pPr>
    <w:rPr/>
  </w:style>
  <w:style w:type="paragraph" w:styleId="ListContinue2">
    <w:name w:val="List Continue 2"/>
    <w:basedOn w:val="Normal"/>
    <w:uiPriority w:val="99"/>
    <w:unhideWhenUsed/>
    <w:qFormat/>
    <w:rsid w:val="0029639d"/>
    <w:pPr>
      <w:spacing w:before="0" w:after="120"/>
      <w:ind w:left="720" w:hanging="0"/>
      <w:contextualSpacing/>
    </w:pPr>
    <w:rPr/>
  </w:style>
  <w:style w:type="paragraph" w:styleId="ListContinue3">
    <w:name w:val="List Continue 3"/>
    <w:basedOn w:val="Normal"/>
    <w:uiPriority w:val="99"/>
    <w:unhideWhenUsed/>
    <w:qFormat/>
    <w:rsid w:val="0029639d"/>
    <w:pPr>
      <w:spacing w:before="0" w:after="120"/>
      <w:ind w:left="1080" w:hanging="0"/>
      <w:contextualSpacing/>
    </w:pPr>
    <w:rPr/>
  </w:style>
  <w:style w:type="paragraph" w:styleId="Macro">
    <w:name w:val="macro"/>
    <w:link w:val="Style10"/>
    <w:uiPriority w:val="99"/>
    <w:unhideWhenUsed/>
    <w:qFormat/>
    <w:rsid w:val="0029639d"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suppressAutoHyphens w:val="true"/>
      <w:bidi w:val="0"/>
      <w:spacing w:lineRule="auto" w:line="276" w:before="0" w:after="200"/>
      <w:jc w:val="left"/>
    </w:pPr>
    <w:rPr>
      <w:rFonts w:ascii="Courier" w:hAnsi="Courier" w:eastAsia="ＭＳ 明朝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23"/>
    <w:uiPriority w:val="29"/>
    <w:qFormat/>
    <w:rsid w:val="00fc693f"/>
    <w:pPr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Style12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 w:hanging="0"/>
    </w:pPr>
    <w:rPr>
      <w:b/>
      <w:bCs/>
      <w:i/>
      <w:iCs/>
      <w:color w:val="4F81BD" w:themeColor="accent1"/>
    </w:rPr>
  </w:style>
  <w:style w:type="paragraph" w:styleId="Style24">
    <w:name w:val="Index Heading"/>
    <w:basedOn w:val="Style14"/>
    <w:pPr/>
    <w:rPr/>
  </w:style>
  <w:style w:type="paragraph" w:styleId="Style25">
    <w:name w:val="TOC Heading"/>
    <w:basedOn w:val="1"/>
    <w:next w:val="Normal"/>
    <w:uiPriority w:val="39"/>
    <w:semiHidden/>
    <w:unhideWhenUsed/>
    <w:qFormat/>
    <w:rsid w:val="00fc693f"/>
    <w:pPr>
      <w:outlineLvl w:val="9"/>
    </w:pPr>
    <w:rPr/>
  </w:style>
  <w:style w:type="paragraph" w:styleId="Body" w:customStyle="1">
    <w:name w:val="body"/>
    <w:basedOn w:val="Normal"/>
    <w:uiPriority w:val="99"/>
    <w:qFormat/>
    <w:rsid w:val="005f419d"/>
    <w:pPr>
      <w:spacing w:lineRule="atLeast" w:line="240" w:before="0" w:after="0"/>
      <w:ind w:firstLine="227"/>
      <w:jc w:val="both"/>
      <w:textAlignment w:val="center"/>
    </w:pPr>
    <w:rPr>
      <w:rFonts w:ascii="Times New Roman" w:hAnsi="Times New Roman" w:cs="SchoolBookSanPin"/>
      <w:color w:val="000000"/>
      <w:sz w:val="20"/>
      <w:szCs w:val="20"/>
      <w:lang w:val="ru-RU" w:eastAsia="ru-RU"/>
    </w:rPr>
  </w:style>
  <w:style w:type="paragraph" w:styleId="H2" w:customStyle="1">
    <w:name w:val="h2"/>
    <w:basedOn w:val="Normal"/>
    <w:uiPriority w:val="99"/>
    <w:qFormat/>
    <w:rsid w:val="005f419d"/>
    <w:pPr>
      <w:keepNext w:val="true"/>
      <w:keepLines/>
      <w:spacing w:lineRule="atLeast" w:line="240" w:before="240" w:after="120"/>
      <w:textAlignment w:val="center"/>
    </w:pPr>
    <w:rPr>
      <w:rFonts w:ascii="Times New Roman" w:hAnsi="Times New Roman" w:cs="OfficinaSansMediumITC"/>
      <w:b/>
      <w:bCs/>
      <w:caps/>
      <w:color w:val="000000"/>
      <w:vertAlign w:val="superscript"/>
      <w:lang w:val="ru-RU" w:eastAsia="ru-RU"/>
    </w:rPr>
  </w:style>
  <w:style w:type="paragraph" w:styleId="List-bullet" w:customStyle="1">
    <w:name w:val="list-bullet"/>
    <w:basedOn w:val="Body"/>
    <w:uiPriority w:val="99"/>
    <w:qFormat/>
    <w:rsid w:val="005f419d"/>
    <w:pPr>
      <w:numPr>
        <w:ilvl w:val="0"/>
        <w:numId w:val="7"/>
      </w:numPr>
      <w:ind w:left="567" w:hanging="340"/>
    </w:pPr>
    <w:rPr/>
  </w:style>
  <w:style w:type="paragraph" w:styleId="BalloonText">
    <w:name w:val="Balloon Text"/>
    <w:basedOn w:val="Normal"/>
    <w:link w:val="Style13"/>
    <w:uiPriority w:val="99"/>
    <w:semiHidden/>
    <w:unhideWhenUsed/>
    <w:qFormat/>
    <w:rsid w:val="00354a8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5">
    <w:name w:val="Table Grid"/>
    <w:basedOn w:val="a3"/>
    <w:uiPriority w:val="59"/>
    <w:rsid w:val="00fc693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f6">
    <w:name w:val="Light Shading"/>
    <w:basedOn w:val="a3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7">
    <w:name w:val="Light List"/>
    <w:basedOn w:val="a3"/>
    <w:uiPriority w:val="61"/>
    <w:rsid w:val="00fc693f"/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-10">
    <w:name w:val="Light List Accent 1"/>
    <w:basedOn w:val="a3"/>
    <w:uiPriority w:val="61"/>
    <w:rsid w:val="00fc693f"/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-20">
    <w:name w:val="Light List Accent 2"/>
    <w:basedOn w:val="a3"/>
    <w:uiPriority w:val="61"/>
    <w:rsid w:val="00cb0664"/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-30">
    <w:name w:val="Light List Accent 3"/>
    <w:basedOn w:val="a3"/>
    <w:uiPriority w:val="61"/>
    <w:rsid w:val="00cb0664"/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-40">
    <w:name w:val="Light List Accent 4"/>
    <w:basedOn w:val="a3"/>
    <w:uiPriority w:val="61"/>
    <w:rsid w:val="00cb0664"/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-50">
    <w:name w:val="Light List Accent 5"/>
    <w:basedOn w:val="a3"/>
    <w:uiPriority w:val="61"/>
    <w:rsid w:val="00cb0664"/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-60">
    <w:name w:val="Light List Accent 6"/>
    <w:basedOn w:val="a3"/>
    <w:uiPriority w:val="61"/>
    <w:rsid w:val="00cb0664"/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aff8">
    <w:name w:val="Light Grid"/>
    <w:basedOn w:val="a3"/>
    <w:uiPriority w:val="62"/>
    <w:rsid w:val="00cb0664"/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-11">
    <w:name w:val="Light Grid Accent 1"/>
    <w:basedOn w:val="a3"/>
    <w:uiPriority w:val="62"/>
    <w:rsid w:val="00cb0664"/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-21">
    <w:name w:val="Light Grid Accent 2"/>
    <w:basedOn w:val="a3"/>
    <w:uiPriority w:val="62"/>
    <w:rsid w:val="00cb0664"/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-31">
    <w:name w:val="Light Grid Accent 3"/>
    <w:basedOn w:val="a3"/>
    <w:uiPriority w:val="62"/>
    <w:rsid w:val="00cb0664"/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-41">
    <w:name w:val="Light Grid Accent 4"/>
    <w:basedOn w:val="a3"/>
    <w:uiPriority w:val="62"/>
    <w:rsid w:val="00cb0664"/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-51">
    <w:name w:val="Light Grid Accent 5"/>
    <w:basedOn w:val="a3"/>
    <w:uiPriority w:val="62"/>
    <w:rsid w:val="00cb0664"/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-61">
    <w:name w:val="Light Grid Accent 6"/>
    <w:basedOn w:val="a3"/>
    <w:uiPriority w:val="62"/>
    <w:rsid w:val="00cb0664"/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10">
    <w:name w:val="Medium Shading 1"/>
    <w:basedOn w:val="a3"/>
    <w:uiPriority w:val="63"/>
    <w:rsid w:val="00cb0664"/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3"/>
    <w:uiPriority w:val="64"/>
    <w:rsid w:val="00cb06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3"/>
    <w:uiPriority w:val="66"/>
    <w:rsid w:val="00cb0664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00000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F81B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0504D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BBB59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8064A2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BACC6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79646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3"/>
    <w:uiPriority w:val="68"/>
    <w:rsid w:val="00cb0664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3"/>
    <w:uiPriority w:val="69"/>
    <w:rsid w:val="00cb0664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aff9">
    <w:name w:val="Dark List"/>
    <w:basedOn w:val="a3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a">
    <w:name w:val="Colorful Shading"/>
    <w:basedOn w:val="a3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-13">
    <w:name w:val="Colorful Shading Accent 1"/>
    <w:basedOn w:val="a3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F81BD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-23">
    <w:name w:val="Colorful Shading Accent 2"/>
    <w:basedOn w:val="a3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C0504D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-33">
    <w:name w:val="Colorful Shading Accent 3"/>
    <w:basedOn w:val="a3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9BBB59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8064A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-53">
    <w:name w:val="Colorful Shading Accent 5"/>
    <w:basedOn w:val="a3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BACC6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-63">
    <w:name w:val="Colorful Shading Accent 6"/>
    <w:basedOn w:val="a3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F79646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affb">
    <w:name w:val="Colorful List"/>
    <w:basedOn w:val="a3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c">
    <w:name w:val="Colorful Grid"/>
    <w:basedOn w:val="a3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oter" Target="footer4.xml"/><Relationship Id="rId7" Type="http://schemas.openxmlformats.org/officeDocument/2006/relationships/footer" Target="footer5.xml"/><Relationship Id="rId8" Type="http://schemas.openxmlformats.org/officeDocument/2006/relationships/footer" Target="footer6.xml"/><Relationship Id="rId9" Type="http://schemas.openxmlformats.org/officeDocument/2006/relationships/footer" Target="footer7.xml"/><Relationship Id="rId10" Type="http://schemas.openxmlformats.org/officeDocument/2006/relationships/footer" Target="footer8.xml"/><Relationship Id="rId11" Type="http://schemas.openxmlformats.org/officeDocument/2006/relationships/footer" Target="footer9.xml"/><Relationship Id="rId12" Type="http://schemas.openxmlformats.org/officeDocument/2006/relationships/footer" Target="footer10.xml"/><Relationship Id="rId13" Type="http://schemas.openxmlformats.org/officeDocument/2006/relationships/footer" Target="footer11.xml"/><Relationship Id="rId14" Type="http://schemas.openxmlformats.org/officeDocument/2006/relationships/footer" Target="footer12.xml"/><Relationship Id="rId15" Type="http://schemas.openxmlformats.org/officeDocument/2006/relationships/footer" Target="footer13.xml"/><Relationship Id="rId16" Type="http://schemas.openxmlformats.org/officeDocument/2006/relationships/footer" Target="footer14.xml"/><Relationship Id="rId17" Type="http://schemas.openxmlformats.org/officeDocument/2006/relationships/footer" Target="footer15.xml"/><Relationship Id="rId18" Type="http://schemas.openxmlformats.org/officeDocument/2006/relationships/footer" Target="footer16.xml"/><Relationship Id="rId19" Type="http://schemas.openxmlformats.org/officeDocument/2006/relationships/footer" Target="footer17.xml"/><Relationship Id="rId20" Type="http://schemas.openxmlformats.org/officeDocument/2006/relationships/footer" Target="footer18.xml"/><Relationship Id="rId21" Type="http://schemas.openxmlformats.org/officeDocument/2006/relationships/footer" Target="footer19.xml"/><Relationship Id="rId22" Type="http://schemas.openxmlformats.org/officeDocument/2006/relationships/footer" Target="footer20.xml"/><Relationship Id="rId23" Type="http://schemas.openxmlformats.org/officeDocument/2006/relationships/footer" Target="footer21.xml"/><Relationship Id="rId24" Type="http://schemas.openxmlformats.org/officeDocument/2006/relationships/footer" Target="footer22.xml"/><Relationship Id="rId25" Type="http://schemas.openxmlformats.org/officeDocument/2006/relationships/footer" Target="footer23.xml"/><Relationship Id="rId26" Type="http://schemas.openxmlformats.org/officeDocument/2006/relationships/footer" Target="footer24.xml"/><Relationship Id="rId27" Type="http://schemas.openxmlformats.org/officeDocument/2006/relationships/footer" Target="footer25.xml"/><Relationship Id="rId28" Type="http://schemas.openxmlformats.org/officeDocument/2006/relationships/footer" Target="footer26.xml"/><Relationship Id="rId29" Type="http://schemas.openxmlformats.org/officeDocument/2006/relationships/footer" Target="footer27.xml"/><Relationship Id="rId30" Type="http://schemas.openxmlformats.org/officeDocument/2006/relationships/footer" Target="footer28.xml"/><Relationship Id="rId31" Type="http://schemas.openxmlformats.org/officeDocument/2006/relationships/footer" Target="footer29.xml"/><Relationship Id="rId32" Type="http://schemas.openxmlformats.org/officeDocument/2006/relationships/footer" Target="footer30.xml"/><Relationship Id="rId33" Type="http://schemas.openxmlformats.org/officeDocument/2006/relationships/footer" Target="footer31.xml"/><Relationship Id="rId34" Type="http://schemas.openxmlformats.org/officeDocument/2006/relationships/footer" Target="footer32.xml"/><Relationship Id="rId35" Type="http://schemas.openxmlformats.org/officeDocument/2006/relationships/footer" Target="footer33.xml"/><Relationship Id="rId36" Type="http://schemas.openxmlformats.org/officeDocument/2006/relationships/footer" Target="footer34.xml"/><Relationship Id="rId37" Type="http://schemas.openxmlformats.org/officeDocument/2006/relationships/footer" Target="footer35.xml"/><Relationship Id="rId38" Type="http://schemas.openxmlformats.org/officeDocument/2006/relationships/footer" Target="footer36.xml"/><Relationship Id="rId39" Type="http://schemas.openxmlformats.org/officeDocument/2006/relationships/footer" Target="footer37.xml"/><Relationship Id="rId40" Type="http://schemas.openxmlformats.org/officeDocument/2006/relationships/footer" Target="footer38.xml"/><Relationship Id="rId41" Type="http://schemas.openxmlformats.org/officeDocument/2006/relationships/footer" Target="footer39.xml"/><Relationship Id="rId42" Type="http://schemas.openxmlformats.org/officeDocument/2006/relationships/footer" Target="footer40.xml"/><Relationship Id="rId43" Type="http://schemas.openxmlformats.org/officeDocument/2006/relationships/footer" Target="footer41.xml"/><Relationship Id="rId44" Type="http://schemas.openxmlformats.org/officeDocument/2006/relationships/footer" Target="footer42.xml"/><Relationship Id="rId45" Type="http://schemas.openxmlformats.org/officeDocument/2006/relationships/footer" Target="footer43.xml"/><Relationship Id="rId46" Type="http://schemas.openxmlformats.org/officeDocument/2006/relationships/footer" Target="footer44.xml"/><Relationship Id="rId47" Type="http://schemas.openxmlformats.org/officeDocument/2006/relationships/footer" Target="footer45.xml"/><Relationship Id="rId48" Type="http://schemas.openxmlformats.org/officeDocument/2006/relationships/footer" Target="footer46.xml"/><Relationship Id="rId49" Type="http://schemas.openxmlformats.org/officeDocument/2006/relationships/footer" Target="footer47.xml"/><Relationship Id="rId50" Type="http://schemas.openxmlformats.org/officeDocument/2006/relationships/footer" Target="footer48.xml"/><Relationship Id="rId51" Type="http://schemas.openxmlformats.org/officeDocument/2006/relationships/footer" Target="footer49.xml"/><Relationship Id="rId52" Type="http://schemas.openxmlformats.org/officeDocument/2006/relationships/footer" Target="footer50.xml"/><Relationship Id="rId53" Type="http://schemas.openxmlformats.org/officeDocument/2006/relationships/footer" Target="footer51.xml"/><Relationship Id="rId54" Type="http://schemas.openxmlformats.org/officeDocument/2006/relationships/footer" Target="footer52.xml"/><Relationship Id="rId55" Type="http://schemas.openxmlformats.org/officeDocument/2006/relationships/footer" Target="footer53.xml"/><Relationship Id="rId56" Type="http://schemas.openxmlformats.org/officeDocument/2006/relationships/numbering" Target="numbering.xml"/><Relationship Id="rId57" Type="http://schemas.openxmlformats.org/officeDocument/2006/relationships/fontTable" Target="fontTable.xml"/><Relationship Id="rId58" Type="http://schemas.openxmlformats.org/officeDocument/2006/relationships/settings" Target="settings.xml"/><Relationship Id="rId59" Type="http://schemas.openxmlformats.org/officeDocument/2006/relationships/theme" Target="theme/theme1.xml"/><Relationship Id="rId6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02AE0C7-A25E-408E-BE88-A56EDE28D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LibreOffice/7.5.2.1$Linux_X86_64 LibreOffice_project/50$Build-1</Application>
  <AppVersion>15.0000</AppVersion>
  <Pages>72</Pages>
  <Words>11854</Words>
  <Characters>83949</Characters>
  <CharactersWithSpaces>94152</CharactersWithSpaces>
  <Paragraphs>1977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2025-09-09T17:44:00Z</dcterms:created>
  <dc:creator>python-docx</dc:creator>
  <dc:description>generated by python-docx</dc:description>
  <dc:language>ru-RU</dc:language>
  <cp:lastModifiedBy/>
  <cp:lastPrinted>2025-09-10T12:29:32Z</cp:lastPrinted>
  <dcterms:modified xsi:type="dcterms:W3CDTF">2025-09-10T13:39:22Z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